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339E" w14:textId="5433D867" w:rsidR="000A34E6" w:rsidRPr="006F0FB7" w:rsidRDefault="00000000">
      <w:pPr>
        <w:spacing w:after="60"/>
        <w:jc w:val="center"/>
        <w:rPr>
          <w:rFonts w:ascii="Arial" w:hAnsi="Arial" w:cs="Arial"/>
        </w:rPr>
      </w:pPr>
      <w:proofErr w:type="spellStart"/>
      <w:r w:rsidRPr="006F0FB7">
        <w:rPr>
          <w:rFonts w:ascii="Arial" w:hAnsi="Arial" w:cs="Arial"/>
          <w:b/>
          <w:sz w:val="24"/>
        </w:rPr>
        <w:t>Pielikums</w:t>
      </w:r>
      <w:proofErr w:type="spellEnd"/>
      <w:r w:rsidRPr="006F0FB7">
        <w:rPr>
          <w:rFonts w:ascii="Arial" w:hAnsi="Arial" w:cs="Arial"/>
          <w:b/>
          <w:sz w:val="24"/>
        </w:rPr>
        <w:t xml:space="preserve"> Nr.</w:t>
      </w:r>
      <w:r w:rsidR="00C1507E" w:rsidRPr="006F0FB7">
        <w:rPr>
          <w:rFonts w:ascii="Arial" w:hAnsi="Arial" w:cs="Arial"/>
          <w:b/>
          <w:sz w:val="24"/>
        </w:rPr>
        <w:t xml:space="preserve"> </w:t>
      </w:r>
      <w:r w:rsidRPr="006F0FB7">
        <w:rPr>
          <w:rFonts w:ascii="Arial" w:hAnsi="Arial" w:cs="Arial"/>
          <w:b/>
          <w:sz w:val="24"/>
        </w:rPr>
        <w:t>1</w:t>
      </w:r>
    </w:p>
    <w:p w14:paraId="26B00CE4" w14:textId="62239A2C" w:rsidR="000A34E6" w:rsidRPr="006F0FB7" w:rsidRDefault="00000000">
      <w:pPr>
        <w:spacing w:after="60"/>
        <w:jc w:val="center"/>
        <w:rPr>
          <w:rFonts w:ascii="Arial" w:hAnsi="Arial" w:cs="Arial"/>
        </w:rPr>
      </w:pPr>
      <w:proofErr w:type="spellStart"/>
      <w:r w:rsidRPr="006F0FB7">
        <w:rPr>
          <w:rFonts w:ascii="Arial" w:hAnsi="Arial" w:cs="Arial"/>
        </w:rPr>
        <w:t>Iepirkuma</w:t>
      </w:r>
      <w:proofErr w:type="spellEnd"/>
      <w:r w:rsidRPr="006F0FB7">
        <w:rPr>
          <w:rFonts w:ascii="Arial" w:hAnsi="Arial" w:cs="Arial"/>
        </w:rPr>
        <w:t xml:space="preserve"> </w:t>
      </w:r>
      <w:proofErr w:type="spellStart"/>
      <w:r w:rsidRPr="006F0FB7">
        <w:rPr>
          <w:rFonts w:ascii="Arial" w:hAnsi="Arial" w:cs="Arial"/>
        </w:rPr>
        <w:t>priekšmeta</w:t>
      </w:r>
      <w:proofErr w:type="spellEnd"/>
      <w:r w:rsidRPr="006F0FB7">
        <w:rPr>
          <w:rFonts w:ascii="Arial" w:hAnsi="Arial" w:cs="Arial"/>
        </w:rPr>
        <w:t xml:space="preserve"> </w:t>
      </w:r>
      <w:proofErr w:type="spellStart"/>
      <w:r w:rsidRPr="006F0FB7">
        <w:rPr>
          <w:rFonts w:ascii="Arial" w:hAnsi="Arial" w:cs="Arial"/>
        </w:rPr>
        <w:t>tehniskajam</w:t>
      </w:r>
      <w:proofErr w:type="spellEnd"/>
      <w:r w:rsidRPr="006F0FB7">
        <w:rPr>
          <w:rFonts w:ascii="Arial" w:hAnsi="Arial" w:cs="Arial"/>
        </w:rPr>
        <w:t xml:space="preserve"> </w:t>
      </w:r>
      <w:proofErr w:type="spellStart"/>
      <w:r w:rsidRPr="006F0FB7">
        <w:rPr>
          <w:rFonts w:ascii="Arial" w:hAnsi="Arial" w:cs="Arial"/>
        </w:rPr>
        <w:t>aprakstam</w:t>
      </w:r>
      <w:proofErr w:type="spellEnd"/>
      <w:r w:rsidR="0092444D">
        <w:rPr>
          <w:rFonts w:ascii="Arial" w:hAnsi="Arial" w:cs="Arial"/>
        </w:rPr>
        <w:t xml:space="preserve"> / </w:t>
      </w:r>
      <w:proofErr w:type="spellStart"/>
      <w:r w:rsidR="0092444D">
        <w:rPr>
          <w:rFonts w:ascii="Arial" w:hAnsi="Arial" w:cs="Arial"/>
        </w:rPr>
        <w:t>nolikumam</w:t>
      </w:r>
      <w:proofErr w:type="spellEnd"/>
      <w:r w:rsidRPr="006F0FB7">
        <w:rPr>
          <w:rFonts w:ascii="Arial" w:hAnsi="Arial" w:cs="Arial"/>
        </w:rPr>
        <w:t xml:space="preserve"> </w:t>
      </w:r>
      <w:r w:rsidRPr="006F0FB7">
        <w:rPr>
          <w:rFonts w:ascii="Arial" w:hAnsi="Arial" w:cs="Arial"/>
          <w:b/>
          <w:bCs/>
        </w:rPr>
        <w:t xml:space="preserve">Nr. </w:t>
      </w:r>
      <w:r w:rsidR="00C1507E" w:rsidRPr="006F0FB7">
        <w:rPr>
          <w:rFonts w:ascii="Arial" w:hAnsi="Arial" w:cs="Arial"/>
          <w:b/>
          <w:bCs/>
        </w:rPr>
        <w:t>1</w:t>
      </w:r>
    </w:p>
    <w:p w14:paraId="4AEB4E29" w14:textId="77777777" w:rsidR="000A34E6" w:rsidRPr="006F0FB7" w:rsidRDefault="00000000">
      <w:pPr>
        <w:spacing w:after="60"/>
        <w:jc w:val="center"/>
        <w:rPr>
          <w:rFonts w:ascii="Arial" w:hAnsi="Arial" w:cs="Arial"/>
        </w:rPr>
      </w:pPr>
      <w:r w:rsidRPr="006F0FB7">
        <w:rPr>
          <w:rFonts w:ascii="Arial" w:hAnsi="Arial" w:cs="Arial"/>
          <w:b/>
          <w:sz w:val="24"/>
        </w:rPr>
        <w:t>PRETENDENTA PIETEIKUMS</w:t>
      </w:r>
    </w:p>
    <w:p w14:paraId="3F20CB08" w14:textId="77777777" w:rsidR="00C1507E" w:rsidRPr="006F0FB7" w:rsidRDefault="00000000">
      <w:pPr>
        <w:spacing w:after="60"/>
        <w:jc w:val="center"/>
        <w:rPr>
          <w:rFonts w:ascii="Arial" w:hAnsi="Arial" w:cs="Arial"/>
          <w:sz w:val="22"/>
          <w:u w:val="single"/>
        </w:rPr>
      </w:pPr>
      <w:r w:rsidRPr="006F0FB7">
        <w:rPr>
          <w:rFonts w:ascii="Arial" w:hAnsi="Arial" w:cs="Arial"/>
          <w:sz w:val="22"/>
          <w:u w:val="single"/>
        </w:rPr>
        <w:t xml:space="preserve">dalībai iepirkumā </w:t>
      </w:r>
    </w:p>
    <w:p w14:paraId="402251BD" w14:textId="05586B07" w:rsidR="000A34E6" w:rsidRPr="006F0FB7" w:rsidRDefault="00C1507E">
      <w:pPr>
        <w:spacing w:after="60"/>
        <w:jc w:val="center"/>
        <w:rPr>
          <w:rFonts w:ascii="Arial" w:hAnsi="Arial" w:cs="Arial"/>
          <w:b/>
          <w:bCs/>
          <w:sz w:val="24"/>
          <w:szCs w:val="24"/>
        </w:rPr>
      </w:pPr>
      <w:r w:rsidRPr="006F0FB7">
        <w:rPr>
          <w:rFonts w:ascii="Arial" w:hAnsi="Arial" w:cs="Arial"/>
          <w:b/>
          <w:bCs/>
          <w:sz w:val="24"/>
          <w:szCs w:val="24"/>
        </w:rPr>
        <w:t xml:space="preserve">“1 </w:t>
      </w:r>
      <w:proofErr w:type="spellStart"/>
      <w:r w:rsidR="0023485A">
        <w:rPr>
          <w:rFonts w:ascii="Arial" w:hAnsi="Arial" w:cs="Arial"/>
          <w:b/>
          <w:bCs/>
          <w:sz w:val="24"/>
          <w:szCs w:val="24"/>
        </w:rPr>
        <w:t>ratiņa</w:t>
      </w:r>
      <w:proofErr w:type="spellEnd"/>
      <w:r w:rsidR="0023485A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Pr="006F0FB7">
        <w:rPr>
          <w:rFonts w:ascii="Arial" w:hAnsi="Arial" w:cs="Arial"/>
          <w:b/>
          <w:bCs/>
          <w:sz w:val="24"/>
          <w:szCs w:val="24"/>
        </w:rPr>
        <w:t>rāmja</w:t>
      </w:r>
      <w:proofErr w:type="spellEnd"/>
      <w:r w:rsidRPr="006F0FB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6F0FB7">
        <w:rPr>
          <w:rFonts w:ascii="Arial" w:hAnsi="Arial" w:cs="Arial"/>
          <w:b/>
          <w:bCs/>
          <w:sz w:val="24"/>
          <w:szCs w:val="24"/>
        </w:rPr>
        <w:t>gaļas</w:t>
      </w:r>
      <w:proofErr w:type="spellEnd"/>
      <w:r w:rsidRPr="006F0FB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6F0FB7">
        <w:rPr>
          <w:rFonts w:ascii="Arial" w:hAnsi="Arial" w:cs="Arial"/>
          <w:b/>
          <w:bCs/>
          <w:sz w:val="24"/>
          <w:szCs w:val="24"/>
        </w:rPr>
        <w:t>produktu</w:t>
      </w:r>
      <w:proofErr w:type="spellEnd"/>
      <w:r w:rsidRPr="006F0FB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6F0FB7">
        <w:rPr>
          <w:rFonts w:ascii="Arial" w:hAnsi="Arial" w:cs="Arial"/>
          <w:b/>
          <w:bCs/>
          <w:sz w:val="24"/>
          <w:szCs w:val="24"/>
        </w:rPr>
        <w:t>termiskās</w:t>
      </w:r>
      <w:proofErr w:type="spellEnd"/>
      <w:r w:rsidRPr="006F0FB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6F0FB7">
        <w:rPr>
          <w:rFonts w:ascii="Arial" w:hAnsi="Arial" w:cs="Arial"/>
          <w:b/>
          <w:bCs/>
          <w:sz w:val="24"/>
          <w:szCs w:val="24"/>
        </w:rPr>
        <w:t>apstrādes</w:t>
      </w:r>
      <w:proofErr w:type="spellEnd"/>
      <w:r w:rsidRPr="006F0FB7">
        <w:rPr>
          <w:rFonts w:ascii="Arial" w:hAnsi="Arial" w:cs="Arial"/>
          <w:b/>
          <w:bCs/>
          <w:sz w:val="24"/>
          <w:szCs w:val="24"/>
        </w:rPr>
        <w:t xml:space="preserve"> un </w:t>
      </w:r>
      <w:proofErr w:type="spellStart"/>
      <w:r w:rsidRPr="006F0FB7">
        <w:rPr>
          <w:rFonts w:ascii="Arial" w:hAnsi="Arial" w:cs="Arial"/>
          <w:b/>
          <w:bCs/>
          <w:sz w:val="24"/>
          <w:szCs w:val="24"/>
        </w:rPr>
        <w:t>kūpināšanas</w:t>
      </w:r>
      <w:proofErr w:type="spellEnd"/>
      <w:r w:rsidRPr="006F0FB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6F0FB7">
        <w:rPr>
          <w:rFonts w:ascii="Arial" w:hAnsi="Arial" w:cs="Arial"/>
          <w:b/>
          <w:bCs/>
          <w:sz w:val="24"/>
          <w:szCs w:val="24"/>
        </w:rPr>
        <w:t>kameras</w:t>
      </w:r>
      <w:proofErr w:type="spellEnd"/>
      <w:r w:rsidRPr="006F0FB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6F0FB7">
        <w:rPr>
          <w:rFonts w:ascii="Arial" w:hAnsi="Arial" w:cs="Arial"/>
          <w:b/>
          <w:bCs/>
          <w:sz w:val="24"/>
          <w:szCs w:val="24"/>
        </w:rPr>
        <w:t>piegāde</w:t>
      </w:r>
      <w:proofErr w:type="spellEnd"/>
      <w:r w:rsidRPr="006F0FB7">
        <w:rPr>
          <w:rFonts w:ascii="Arial" w:hAnsi="Arial" w:cs="Arial"/>
          <w:b/>
          <w:bCs/>
          <w:sz w:val="24"/>
          <w:szCs w:val="24"/>
        </w:rPr>
        <w:t xml:space="preserve"> un </w:t>
      </w:r>
      <w:proofErr w:type="spellStart"/>
      <w:r w:rsidRPr="006F0FB7">
        <w:rPr>
          <w:rFonts w:ascii="Arial" w:hAnsi="Arial" w:cs="Arial"/>
          <w:b/>
          <w:bCs/>
          <w:sz w:val="24"/>
          <w:szCs w:val="24"/>
        </w:rPr>
        <w:t>uzstādīšana</w:t>
      </w:r>
      <w:proofErr w:type="spellEnd"/>
      <w:r w:rsidRPr="006F0FB7">
        <w:rPr>
          <w:rFonts w:ascii="Arial" w:hAnsi="Arial" w:cs="Arial"/>
          <w:b/>
          <w:bCs/>
          <w:sz w:val="24"/>
          <w:szCs w:val="24"/>
        </w:rPr>
        <w:t>”</w:t>
      </w:r>
    </w:p>
    <w:p w14:paraId="08CACE56" w14:textId="77777777" w:rsidR="00C1507E" w:rsidRPr="006F0FB7" w:rsidRDefault="001445EA" w:rsidP="001445EA">
      <w:pPr>
        <w:spacing w:after="60"/>
        <w:ind w:firstLine="720"/>
        <w:jc w:val="both"/>
        <w:rPr>
          <w:rFonts w:ascii="Arial" w:hAnsi="Arial" w:cs="Arial"/>
          <w:szCs w:val="20"/>
        </w:rPr>
      </w:pPr>
      <w:proofErr w:type="spellStart"/>
      <w:r w:rsidRPr="006F0FB7">
        <w:rPr>
          <w:rFonts w:ascii="Arial" w:hAnsi="Arial" w:cs="Arial"/>
          <w:szCs w:val="20"/>
        </w:rPr>
        <w:t>Iepirkums</w:t>
      </w:r>
      <w:proofErr w:type="spellEnd"/>
      <w:r w:rsidRPr="006F0FB7">
        <w:rPr>
          <w:rFonts w:ascii="Arial" w:hAnsi="Arial" w:cs="Arial"/>
          <w:szCs w:val="20"/>
        </w:rPr>
        <w:t xml:space="preserve"> </w:t>
      </w:r>
      <w:proofErr w:type="spellStart"/>
      <w:r w:rsidRPr="006F0FB7">
        <w:rPr>
          <w:rFonts w:ascii="Arial" w:hAnsi="Arial" w:cs="Arial"/>
          <w:szCs w:val="20"/>
        </w:rPr>
        <w:t>tiek</w:t>
      </w:r>
      <w:proofErr w:type="spellEnd"/>
      <w:r w:rsidRPr="006F0FB7">
        <w:rPr>
          <w:rFonts w:ascii="Arial" w:hAnsi="Arial" w:cs="Arial"/>
          <w:szCs w:val="20"/>
        </w:rPr>
        <w:t xml:space="preserve"> </w:t>
      </w:r>
      <w:proofErr w:type="spellStart"/>
      <w:r w:rsidRPr="006F0FB7">
        <w:rPr>
          <w:rFonts w:ascii="Arial" w:hAnsi="Arial" w:cs="Arial"/>
          <w:szCs w:val="20"/>
        </w:rPr>
        <w:t>veikts</w:t>
      </w:r>
      <w:proofErr w:type="spellEnd"/>
      <w:r w:rsidRPr="006F0FB7">
        <w:rPr>
          <w:rFonts w:ascii="Arial" w:hAnsi="Arial" w:cs="Arial"/>
          <w:szCs w:val="20"/>
        </w:rPr>
        <w:t xml:space="preserve"> </w:t>
      </w:r>
      <w:proofErr w:type="spellStart"/>
      <w:r w:rsidRPr="006F0FB7">
        <w:rPr>
          <w:rFonts w:ascii="Arial" w:hAnsi="Arial" w:cs="Arial"/>
          <w:szCs w:val="20"/>
        </w:rPr>
        <w:t>projekta</w:t>
      </w:r>
      <w:proofErr w:type="spellEnd"/>
      <w:r w:rsidRPr="006F0FB7">
        <w:rPr>
          <w:rFonts w:ascii="Arial" w:hAnsi="Arial" w:cs="Arial"/>
          <w:szCs w:val="20"/>
        </w:rPr>
        <w:t xml:space="preserve"> “</w:t>
      </w:r>
      <w:proofErr w:type="spellStart"/>
      <w:r w:rsidRPr="006F0FB7">
        <w:rPr>
          <w:rFonts w:ascii="Arial" w:hAnsi="Arial" w:cs="Arial"/>
          <w:szCs w:val="20"/>
        </w:rPr>
        <w:t>Gaļas</w:t>
      </w:r>
      <w:proofErr w:type="spellEnd"/>
      <w:r w:rsidRPr="006F0FB7">
        <w:rPr>
          <w:rFonts w:ascii="Arial" w:hAnsi="Arial" w:cs="Arial"/>
          <w:szCs w:val="20"/>
        </w:rPr>
        <w:t xml:space="preserve"> </w:t>
      </w:r>
      <w:proofErr w:type="spellStart"/>
      <w:r w:rsidRPr="006F0FB7">
        <w:rPr>
          <w:rFonts w:ascii="Arial" w:hAnsi="Arial" w:cs="Arial"/>
          <w:szCs w:val="20"/>
        </w:rPr>
        <w:t>pārstrādes</w:t>
      </w:r>
      <w:proofErr w:type="spellEnd"/>
      <w:r w:rsidRPr="006F0FB7">
        <w:rPr>
          <w:rFonts w:ascii="Arial" w:hAnsi="Arial" w:cs="Arial"/>
          <w:szCs w:val="20"/>
        </w:rPr>
        <w:t xml:space="preserve"> </w:t>
      </w:r>
      <w:proofErr w:type="spellStart"/>
      <w:r w:rsidRPr="006F0FB7">
        <w:rPr>
          <w:rFonts w:ascii="Arial" w:hAnsi="Arial" w:cs="Arial"/>
          <w:szCs w:val="20"/>
        </w:rPr>
        <w:t>uzņēmuma</w:t>
      </w:r>
      <w:proofErr w:type="spellEnd"/>
      <w:r w:rsidRPr="006F0FB7">
        <w:rPr>
          <w:rFonts w:ascii="Arial" w:hAnsi="Arial" w:cs="Arial"/>
          <w:szCs w:val="20"/>
        </w:rPr>
        <w:t xml:space="preserve"> </w:t>
      </w:r>
      <w:proofErr w:type="spellStart"/>
      <w:r w:rsidRPr="006F0FB7">
        <w:rPr>
          <w:rFonts w:ascii="Arial" w:hAnsi="Arial" w:cs="Arial"/>
          <w:szCs w:val="20"/>
        </w:rPr>
        <w:t>modernizācija</w:t>
      </w:r>
      <w:proofErr w:type="spellEnd"/>
      <w:r w:rsidRPr="006F0FB7">
        <w:rPr>
          <w:rFonts w:ascii="Arial" w:hAnsi="Arial" w:cs="Arial"/>
          <w:szCs w:val="20"/>
        </w:rPr>
        <w:t xml:space="preserve">, </w:t>
      </w:r>
      <w:proofErr w:type="spellStart"/>
      <w:r w:rsidRPr="006F0FB7">
        <w:rPr>
          <w:rFonts w:ascii="Arial" w:hAnsi="Arial" w:cs="Arial"/>
          <w:szCs w:val="20"/>
        </w:rPr>
        <w:t>ieviešot</w:t>
      </w:r>
      <w:proofErr w:type="spellEnd"/>
      <w:r w:rsidRPr="006F0FB7">
        <w:rPr>
          <w:rFonts w:ascii="Arial" w:hAnsi="Arial" w:cs="Arial"/>
          <w:szCs w:val="20"/>
        </w:rPr>
        <w:t xml:space="preserve"> </w:t>
      </w:r>
      <w:proofErr w:type="spellStart"/>
      <w:r w:rsidRPr="006F0FB7">
        <w:rPr>
          <w:rFonts w:ascii="Arial" w:hAnsi="Arial" w:cs="Arial"/>
          <w:szCs w:val="20"/>
        </w:rPr>
        <w:t>modernas</w:t>
      </w:r>
      <w:proofErr w:type="spellEnd"/>
      <w:r w:rsidRPr="006F0FB7">
        <w:rPr>
          <w:rFonts w:ascii="Arial" w:hAnsi="Arial" w:cs="Arial"/>
          <w:szCs w:val="20"/>
        </w:rPr>
        <w:t xml:space="preserve"> </w:t>
      </w:r>
      <w:proofErr w:type="spellStart"/>
      <w:r w:rsidRPr="006F0FB7">
        <w:rPr>
          <w:rFonts w:ascii="Arial" w:hAnsi="Arial" w:cs="Arial"/>
          <w:szCs w:val="20"/>
        </w:rPr>
        <w:t>ražošanas</w:t>
      </w:r>
      <w:proofErr w:type="spellEnd"/>
      <w:r w:rsidRPr="006F0FB7">
        <w:rPr>
          <w:rFonts w:ascii="Arial" w:hAnsi="Arial" w:cs="Arial"/>
          <w:szCs w:val="20"/>
        </w:rPr>
        <w:t xml:space="preserve"> un </w:t>
      </w:r>
      <w:proofErr w:type="spellStart"/>
      <w:r w:rsidRPr="006F0FB7">
        <w:rPr>
          <w:rFonts w:ascii="Arial" w:hAnsi="Arial" w:cs="Arial"/>
          <w:szCs w:val="20"/>
        </w:rPr>
        <w:t>loģistikas</w:t>
      </w:r>
      <w:proofErr w:type="spellEnd"/>
      <w:r w:rsidRPr="006F0FB7">
        <w:rPr>
          <w:rFonts w:ascii="Arial" w:hAnsi="Arial" w:cs="Arial"/>
          <w:szCs w:val="20"/>
        </w:rPr>
        <w:t xml:space="preserve"> </w:t>
      </w:r>
      <w:proofErr w:type="spellStart"/>
      <w:r w:rsidRPr="006F0FB7">
        <w:rPr>
          <w:rFonts w:ascii="Arial" w:hAnsi="Arial" w:cs="Arial"/>
          <w:szCs w:val="20"/>
        </w:rPr>
        <w:t>tehnoloģijas</w:t>
      </w:r>
      <w:proofErr w:type="spellEnd"/>
      <w:r w:rsidRPr="006F0FB7">
        <w:rPr>
          <w:rFonts w:ascii="Arial" w:hAnsi="Arial" w:cs="Arial"/>
          <w:szCs w:val="20"/>
        </w:rPr>
        <w:t xml:space="preserve"> </w:t>
      </w:r>
      <w:proofErr w:type="spellStart"/>
      <w:r w:rsidRPr="006F0FB7">
        <w:rPr>
          <w:rFonts w:ascii="Arial" w:hAnsi="Arial" w:cs="Arial"/>
          <w:szCs w:val="20"/>
        </w:rPr>
        <w:t>pārstrādes</w:t>
      </w:r>
      <w:proofErr w:type="spellEnd"/>
      <w:r w:rsidRPr="006F0FB7">
        <w:rPr>
          <w:rFonts w:ascii="Arial" w:hAnsi="Arial" w:cs="Arial"/>
          <w:szCs w:val="20"/>
        </w:rPr>
        <w:t xml:space="preserve"> </w:t>
      </w:r>
      <w:proofErr w:type="spellStart"/>
      <w:r w:rsidRPr="006F0FB7">
        <w:rPr>
          <w:rFonts w:ascii="Arial" w:hAnsi="Arial" w:cs="Arial"/>
          <w:szCs w:val="20"/>
        </w:rPr>
        <w:t>jaudas</w:t>
      </w:r>
      <w:proofErr w:type="spellEnd"/>
      <w:r w:rsidRPr="006F0FB7">
        <w:rPr>
          <w:rFonts w:ascii="Arial" w:hAnsi="Arial" w:cs="Arial"/>
          <w:szCs w:val="20"/>
        </w:rPr>
        <w:t xml:space="preserve">, </w:t>
      </w:r>
      <w:proofErr w:type="spellStart"/>
      <w:r w:rsidRPr="006F0FB7">
        <w:rPr>
          <w:rFonts w:ascii="Arial" w:hAnsi="Arial" w:cs="Arial"/>
          <w:szCs w:val="20"/>
        </w:rPr>
        <w:t>efektivitātes</w:t>
      </w:r>
      <w:proofErr w:type="spellEnd"/>
      <w:r w:rsidRPr="006F0FB7">
        <w:rPr>
          <w:rFonts w:ascii="Arial" w:hAnsi="Arial" w:cs="Arial"/>
          <w:szCs w:val="20"/>
        </w:rPr>
        <w:t xml:space="preserve"> un </w:t>
      </w:r>
      <w:proofErr w:type="spellStart"/>
      <w:r w:rsidRPr="006F0FB7">
        <w:rPr>
          <w:rFonts w:ascii="Arial" w:hAnsi="Arial" w:cs="Arial"/>
          <w:szCs w:val="20"/>
        </w:rPr>
        <w:t>konkurētspējas</w:t>
      </w:r>
      <w:proofErr w:type="spellEnd"/>
      <w:r w:rsidRPr="006F0FB7">
        <w:rPr>
          <w:rFonts w:ascii="Arial" w:hAnsi="Arial" w:cs="Arial"/>
          <w:szCs w:val="20"/>
        </w:rPr>
        <w:t xml:space="preserve"> </w:t>
      </w:r>
      <w:proofErr w:type="spellStart"/>
      <w:r w:rsidRPr="006F0FB7">
        <w:rPr>
          <w:rFonts w:ascii="Arial" w:hAnsi="Arial" w:cs="Arial"/>
          <w:szCs w:val="20"/>
        </w:rPr>
        <w:t>paaugstināšanai</w:t>
      </w:r>
      <w:proofErr w:type="spellEnd"/>
      <w:r w:rsidRPr="006F0FB7">
        <w:rPr>
          <w:rFonts w:ascii="Arial" w:hAnsi="Arial" w:cs="Arial"/>
          <w:szCs w:val="20"/>
        </w:rPr>
        <w:t xml:space="preserve">” </w:t>
      </w:r>
      <w:proofErr w:type="spellStart"/>
      <w:r w:rsidRPr="006F0FB7">
        <w:rPr>
          <w:rFonts w:ascii="Arial" w:hAnsi="Arial" w:cs="Arial"/>
          <w:szCs w:val="20"/>
        </w:rPr>
        <w:t>ietvaros</w:t>
      </w:r>
      <w:proofErr w:type="spellEnd"/>
      <w:r w:rsidRPr="006F0FB7">
        <w:rPr>
          <w:rFonts w:ascii="Arial" w:hAnsi="Arial" w:cs="Arial"/>
          <w:szCs w:val="20"/>
        </w:rPr>
        <w:t xml:space="preserve">. </w:t>
      </w:r>
    </w:p>
    <w:p w14:paraId="4C11CD2E" w14:textId="675A7183" w:rsidR="001445EA" w:rsidRPr="006F0FB7" w:rsidRDefault="001445EA" w:rsidP="00C1507E">
      <w:pPr>
        <w:spacing w:after="60"/>
        <w:ind w:firstLine="720"/>
        <w:jc w:val="both"/>
        <w:rPr>
          <w:rFonts w:ascii="Arial" w:hAnsi="Arial" w:cs="Arial"/>
          <w:szCs w:val="20"/>
        </w:rPr>
      </w:pPr>
      <w:proofErr w:type="spellStart"/>
      <w:r w:rsidRPr="006F0FB7">
        <w:rPr>
          <w:rFonts w:ascii="Arial" w:hAnsi="Arial" w:cs="Arial"/>
          <w:szCs w:val="20"/>
        </w:rPr>
        <w:t>Projekts</w:t>
      </w:r>
      <w:proofErr w:type="spellEnd"/>
      <w:r w:rsidRPr="006F0FB7">
        <w:rPr>
          <w:rFonts w:ascii="Arial" w:hAnsi="Arial" w:cs="Arial"/>
          <w:szCs w:val="20"/>
        </w:rPr>
        <w:t xml:space="preserve"> </w:t>
      </w:r>
      <w:proofErr w:type="spellStart"/>
      <w:r w:rsidRPr="006F0FB7">
        <w:rPr>
          <w:rFonts w:ascii="Arial" w:hAnsi="Arial" w:cs="Arial"/>
          <w:szCs w:val="20"/>
        </w:rPr>
        <w:t>tiek</w:t>
      </w:r>
      <w:proofErr w:type="spellEnd"/>
      <w:r w:rsidRPr="006F0FB7">
        <w:rPr>
          <w:rFonts w:ascii="Arial" w:hAnsi="Arial" w:cs="Arial"/>
          <w:szCs w:val="20"/>
        </w:rPr>
        <w:t xml:space="preserve"> </w:t>
      </w:r>
      <w:proofErr w:type="spellStart"/>
      <w:r w:rsidRPr="006F0FB7">
        <w:rPr>
          <w:rFonts w:ascii="Arial" w:hAnsi="Arial" w:cs="Arial"/>
          <w:szCs w:val="20"/>
        </w:rPr>
        <w:t>īstenots</w:t>
      </w:r>
      <w:proofErr w:type="spellEnd"/>
      <w:r w:rsidRPr="006F0FB7">
        <w:rPr>
          <w:rFonts w:ascii="Arial" w:hAnsi="Arial" w:cs="Arial"/>
          <w:szCs w:val="20"/>
        </w:rPr>
        <w:t xml:space="preserve"> </w:t>
      </w:r>
      <w:proofErr w:type="spellStart"/>
      <w:r w:rsidRPr="006F0FB7">
        <w:rPr>
          <w:rFonts w:ascii="Arial" w:hAnsi="Arial" w:cs="Arial"/>
          <w:szCs w:val="20"/>
        </w:rPr>
        <w:t>ar</w:t>
      </w:r>
      <w:proofErr w:type="spellEnd"/>
      <w:r w:rsidRPr="006F0FB7">
        <w:rPr>
          <w:rFonts w:ascii="Arial" w:hAnsi="Arial" w:cs="Arial"/>
          <w:szCs w:val="20"/>
        </w:rPr>
        <w:t xml:space="preserve"> </w:t>
      </w:r>
      <w:proofErr w:type="spellStart"/>
      <w:r w:rsidRPr="006F0FB7">
        <w:rPr>
          <w:rFonts w:ascii="Arial" w:hAnsi="Arial" w:cs="Arial"/>
          <w:szCs w:val="20"/>
        </w:rPr>
        <w:t>Eiropas</w:t>
      </w:r>
      <w:proofErr w:type="spellEnd"/>
      <w:r w:rsidRPr="006F0FB7">
        <w:rPr>
          <w:rFonts w:ascii="Arial" w:hAnsi="Arial" w:cs="Arial"/>
          <w:szCs w:val="20"/>
        </w:rPr>
        <w:t xml:space="preserve"> </w:t>
      </w:r>
      <w:proofErr w:type="spellStart"/>
      <w:r w:rsidRPr="006F0FB7">
        <w:rPr>
          <w:rFonts w:ascii="Arial" w:hAnsi="Arial" w:cs="Arial"/>
          <w:szCs w:val="20"/>
        </w:rPr>
        <w:t>Savienības</w:t>
      </w:r>
      <w:proofErr w:type="spellEnd"/>
      <w:r w:rsidRPr="006F0FB7">
        <w:rPr>
          <w:rFonts w:ascii="Arial" w:hAnsi="Arial" w:cs="Arial"/>
          <w:szCs w:val="20"/>
        </w:rPr>
        <w:t xml:space="preserve"> </w:t>
      </w:r>
      <w:proofErr w:type="spellStart"/>
      <w:r w:rsidRPr="006F0FB7">
        <w:rPr>
          <w:rFonts w:ascii="Arial" w:hAnsi="Arial" w:cs="Arial"/>
          <w:szCs w:val="20"/>
        </w:rPr>
        <w:t>Eiropas</w:t>
      </w:r>
      <w:proofErr w:type="spellEnd"/>
      <w:r w:rsidRPr="006F0FB7">
        <w:rPr>
          <w:rFonts w:ascii="Arial" w:hAnsi="Arial" w:cs="Arial"/>
          <w:szCs w:val="20"/>
        </w:rPr>
        <w:t xml:space="preserve"> </w:t>
      </w:r>
      <w:proofErr w:type="spellStart"/>
      <w:r w:rsidRPr="006F0FB7">
        <w:rPr>
          <w:rFonts w:ascii="Arial" w:hAnsi="Arial" w:cs="Arial"/>
          <w:szCs w:val="20"/>
        </w:rPr>
        <w:t>Lauksaimniecības</w:t>
      </w:r>
      <w:proofErr w:type="spellEnd"/>
      <w:r w:rsidRPr="006F0FB7">
        <w:rPr>
          <w:rFonts w:ascii="Arial" w:hAnsi="Arial" w:cs="Arial"/>
          <w:szCs w:val="20"/>
        </w:rPr>
        <w:t xml:space="preserve"> </w:t>
      </w:r>
      <w:proofErr w:type="spellStart"/>
      <w:r w:rsidRPr="006F0FB7">
        <w:rPr>
          <w:rFonts w:ascii="Arial" w:hAnsi="Arial" w:cs="Arial"/>
          <w:szCs w:val="20"/>
        </w:rPr>
        <w:t>fonda</w:t>
      </w:r>
      <w:proofErr w:type="spellEnd"/>
      <w:r w:rsidRPr="006F0FB7">
        <w:rPr>
          <w:rFonts w:ascii="Arial" w:hAnsi="Arial" w:cs="Arial"/>
          <w:szCs w:val="20"/>
        </w:rPr>
        <w:t xml:space="preserve"> </w:t>
      </w:r>
      <w:proofErr w:type="spellStart"/>
      <w:r w:rsidRPr="006F0FB7">
        <w:rPr>
          <w:rFonts w:ascii="Arial" w:hAnsi="Arial" w:cs="Arial"/>
          <w:szCs w:val="20"/>
        </w:rPr>
        <w:t>lauku</w:t>
      </w:r>
      <w:proofErr w:type="spellEnd"/>
      <w:r w:rsidRPr="006F0FB7">
        <w:rPr>
          <w:rFonts w:ascii="Arial" w:hAnsi="Arial" w:cs="Arial"/>
          <w:szCs w:val="20"/>
        </w:rPr>
        <w:t xml:space="preserve"> </w:t>
      </w:r>
      <w:proofErr w:type="spellStart"/>
      <w:r w:rsidRPr="006F0FB7">
        <w:rPr>
          <w:rFonts w:ascii="Arial" w:hAnsi="Arial" w:cs="Arial"/>
          <w:szCs w:val="20"/>
        </w:rPr>
        <w:t>attīstībai</w:t>
      </w:r>
      <w:proofErr w:type="spellEnd"/>
      <w:r w:rsidRPr="006F0FB7">
        <w:rPr>
          <w:rFonts w:ascii="Arial" w:hAnsi="Arial" w:cs="Arial"/>
          <w:szCs w:val="20"/>
        </w:rPr>
        <w:t xml:space="preserve"> (ELFLA) un </w:t>
      </w:r>
      <w:proofErr w:type="spellStart"/>
      <w:r w:rsidRPr="006F0FB7">
        <w:rPr>
          <w:rFonts w:ascii="Arial" w:hAnsi="Arial" w:cs="Arial"/>
          <w:szCs w:val="20"/>
        </w:rPr>
        <w:t>Latvijas</w:t>
      </w:r>
      <w:proofErr w:type="spellEnd"/>
      <w:r w:rsidRPr="006F0FB7">
        <w:rPr>
          <w:rFonts w:ascii="Arial" w:hAnsi="Arial" w:cs="Arial"/>
          <w:szCs w:val="20"/>
        </w:rPr>
        <w:t xml:space="preserve"> </w:t>
      </w:r>
      <w:proofErr w:type="spellStart"/>
      <w:r w:rsidRPr="006F0FB7">
        <w:rPr>
          <w:rFonts w:ascii="Arial" w:hAnsi="Arial" w:cs="Arial"/>
          <w:szCs w:val="20"/>
        </w:rPr>
        <w:t>valsts</w:t>
      </w:r>
      <w:proofErr w:type="spellEnd"/>
      <w:r w:rsidRPr="006F0FB7">
        <w:rPr>
          <w:rFonts w:ascii="Arial" w:hAnsi="Arial" w:cs="Arial"/>
          <w:szCs w:val="20"/>
        </w:rPr>
        <w:t xml:space="preserve"> </w:t>
      </w:r>
      <w:proofErr w:type="spellStart"/>
      <w:r w:rsidRPr="006F0FB7">
        <w:rPr>
          <w:rFonts w:ascii="Arial" w:hAnsi="Arial" w:cs="Arial"/>
          <w:szCs w:val="20"/>
        </w:rPr>
        <w:t>budžeta</w:t>
      </w:r>
      <w:proofErr w:type="spellEnd"/>
      <w:r w:rsidRPr="006F0FB7">
        <w:rPr>
          <w:rFonts w:ascii="Arial" w:hAnsi="Arial" w:cs="Arial"/>
          <w:szCs w:val="20"/>
        </w:rPr>
        <w:t xml:space="preserve"> </w:t>
      </w:r>
      <w:proofErr w:type="spellStart"/>
      <w:r w:rsidRPr="006F0FB7">
        <w:rPr>
          <w:rFonts w:ascii="Arial" w:hAnsi="Arial" w:cs="Arial"/>
          <w:szCs w:val="20"/>
        </w:rPr>
        <w:t>līdzfinansējumu</w:t>
      </w:r>
      <w:proofErr w:type="spellEnd"/>
      <w:r w:rsidRPr="006F0FB7">
        <w:rPr>
          <w:rFonts w:ascii="Arial" w:hAnsi="Arial" w:cs="Arial"/>
          <w:szCs w:val="20"/>
        </w:rPr>
        <w:t xml:space="preserve"> Kopējās </w:t>
      </w:r>
      <w:proofErr w:type="spellStart"/>
      <w:r w:rsidRPr="006F0FB7">
        <w:rPr>
          <w:rFonts w:ascii="Arial" w:hAnsi="Arial" w:cs="Arial"/>
          <w:szCs w:val="20"/>
        </w:rPr>
        <w:t>lauksaimniecības</w:t>
      </w:r>
      <w:proofErr w:type="spellEnd"/>
      <w:r w:rsidRPr="006F0FB7">
        <w:rPr>
          <w:rFonts w:ascii="Arial" w:hAnsi="Arial" w:cs="Arial"/>
          <w:szCs w:val="20"/>
        </w:rPr>
        <w:t xml:space="preserve"> </w:t>
      </w:r>
      <w:proofErr w:type="spellStart"/>
      <w:r w:rsidRPr="006F0FB7">
        <w:rPr>
          <w:rFonts w:ascii="Arial" w:hAnsi="Arial" w:cs="Arial"/>
          <w:szCs w:val="20"/>
        </w:rPr>
        <w:t>politikas</w:t>
      </w:r>
      <w:proofErr w:type="spellEnd"/>
      <w:r w:rsidRPr="006F0FB7">
        <w:rPr>
          <w:rFonts w:ascii="Arial" w:hAnsi="Arial" w:cs="Arial"/>
          <w:szCs w:val="20"/>
        </w:rPr>
        <w:t xml:space="preserve"> </w:t>
      </w:r>
      <w:proofErr w:type="spellStart"/>
      <w:r w:rsidRPr="006F0FB7">
        <w:rPr>
          <w:rFonts w:ascii="Arial" w:hAnsi="Arial" w:cs="Arial"/>
          <w:szCs w:val="20"/>
        </w:rPr>
        <w:t>stratēģiskā</w:t>
      </w:r>
      <w:proofErr w:type="spellEnd"/>
      <w:r w:rsidRPr="006F0FB7">
        <w:rPr>
          <w:rFonts w:ascii="Arial" w:hAnsi="Arial" w:cs="Arial"/>
          <w:szCs w:val="20"/>
        </w:rPr>
        <w:t xml:space="preserve"> </w:t>
      </w:r>
      <w:proofErr w:type="spellStart"/>
      <w:r w:rsidRPr="006F0FB7">
        <w:rPr>
          <w:rFonts w:ascii="Arial" w:hAnsi="Arial" w:cs="Arial"/>
          <w:szCs w:val="20"/>
        </w:rPr>
        <w:t>plāna</w:t>
      </w:r>
      <w:proofErr w:type="spellEnd"/>
      <w:r w:rsidRPr="006F0FB7">
        <w:rPr>
          <w:rFonts w:ascii="Arial" w:hAnsi="Arial" w:cs="Arial"/>
          <w:szCs w:val="20"/>
        </w:rPr>
        <w:t xml:space="preserve"> 2023.–2027. </w:t>
      </w:r>
      <w:proofErr w:type="spellStart"/>
      <w:r w:rsidRPr="006F0FB7">
        <w:rPr>
          <w:rFonts w:ascii="Arial" w:hAnsi="Arial" w:cs="Arial"/>
          <w:szCs w:val="20"/>
        </w:rPr>
        <w:t>gadam</w:t>
      </w:r>
      <w:proofErr w:type="spellEnd"/>
      <w:r w:rsidRPr="006F0FB7">
        <w:rPr>
          <w:rFonts w:ascii="Arial" w:hAnsi="Arial" w:cs="Arial"/>
          <w:szCs w:val="20"/>
        </w:rPr>
        <w:t xml:space="preserve"> </w:t>
      </w:r>
      <w:proofErr w:type="spellStart"/>
      <w:r w:rsidRPr="006F0FB7">
        <w:rPr>
          <w:rFonts w:ascii="Arial" w:hAnsi="Arial" w:cs="Arial"/>
          <w:szCs w:val="20"/>
        </w:rPr>
        <w:t>intervencē</w:t>
      </w:r>
      <w:proofErr w:type="spellEnd"/>
      <w:r w:rsidRPr="006F0FB7">
        <w:rPr>
          <w:rFonts w:ascii="Arial" w:hAnsi="Arial" w:cs="Arial"/>
          <w:szCs w:val="20"/>
        </w:rPr>
        <w:t xml:space="preserve"> LA 4.2. “</w:t>
      </w:r>
      <w:proofErr w:type="spellStart"/>
      <w:r w:rsidRPr="006F0FB7">
        <w:rPr>
          <w:rFonts w:ascii="Arial" w:hAnsi="Arial" w:cs="Arial"/>
          <w:szCs w:val="20"/>
        </w:rPr>
        <w:t>Atbalsts</w:t>
      </w:r>
      <w:proofErr w:type="spellEnd"/>
      <w:r w:rsidRPr="006F0FB7">
        <w:rPr>
          <w:rFonts w:ascii="Arial" w:hAnsi="Arial" w:cs="Arial"/>
          <w:szCs w:val="20"/>
        </w:rPr>
        <w:t xml:space="preserve"> </w:t>
      </w:r>
      <w:proofErr w:type="spellStart"/>
      <w:r w:rsidRPr="006F0FB7">
        <w:rPr>
          <w:rFonts w:ascii="Arial" w:hAnsi="Arial" w:cs="Arial"/>
          <w:szCs w:val="20"/>
        </w:rPr>
        <w:t>ieguldījumiem</w:t>
      </w:r>
      <w:proofErr w:type="spellEnd"/>
      <w:r w:rsidRPr="006F0FB7">
        <w:rPr>
          <w:rFonts w:ascii="Arial" w:hAnsi="Arial" w:cs="Arial"/>
          <w:szCs w:val="20"/>
        </w:rPr>
        <w:t xml:space="preserve"> </w:t>
      </w:r>
      <w:proofErr w:type="spellStart"/>
      <w:r w:rsidRPr="006F0FB7">
        <w:rPr>
          <w:rFonts w:ascii="Arial" w:hAnsi="Arial" w:cs="Arial"/>
          <w:szCs w:val="20"/>
        </w:rPr>
        <w:t>pārstrādē</w:t>
      </w:r>
      <w:proofErr w:type="spellEnd"/>
      <w:r w:rsidRPr="006F0FB7">
        <w:rPr>
          <w:rFonts w:ascii="Arial" w:hAnsi="Arial" w:cs="Arial"/>
          <w:szCs w:val="20"/>
        </w:rPr>
        <w:t>”.</w:t>
      </w:r>
    </w:p>
    <w:p w14:paraId="2CF801A0" w14:textId="77777777" w:rsidR="0031740D" w:rsidRPr="006F0FB7" w:rsidRDefault="0031740D" w:rsidP="00C1507E">
      <w:pPr>
        <w:spacing w:after="60"/>
        <w:ind w:firstLine="720"/>
        <w:jc w:val="both"/>
        <w:rPr>
          <w:rFonts w:ascii="Arial" w:hAnsi="Arial" w:cs="Arial"/>
          <w:szCs w:val="20"/>
        </w:rPr>
      </w:pPr>
    </w:p>
    <w:p w14:paraId="202EA205" w14:textId="44626BF5" w:rsidR="0031740D" w:rsidRPr="0023485A" w:rsidRDefault="0031740D" w:rsidP="0031740D">
      <w:pPr>
        <w:spacing w:after="40"/>
        <w:jc w:val="both"/>
        <w:rPr>
          <w:rFonts w:ascii="Arial" w:hAnsi="Arial" w:cs="Arial"/>
        </w:rPr>
      </w:pPr>
      <w:r w:rsidRPr="006F0FB7">
        <w:rPr>
          <w:rFonts w:ascii="Arial" w:hAnsi="Arial" w:cs="Arial"/>
        </w:rPr>
        <w:t xml:space="preserve">1. </w:t>
      </w:r>
      <w:proofErr w:type="spellStart"/>
      <w:r w:rsidR="0092444D" w:rsidRPr="0092444D">
        <w:rPr>
          <w:rFonts w:ascii="Arial" w:hAnsi="Arial" w:cs="Arial"/>
        </w:rPr>
        <w:t>Iepazinušies</w:t>
      </w:r>
      <w:proofErr w:type="spellEnd"/>
      <w:r w:rsidR="0092444D" w:rsidRPr="0092444D">
        <w:rPr>
          <w:rFonts w:ascii="Arial" w:hAnsi="Arial" w:cs="Arial"/>
        </w:rPr>
        <w:t xml:space="preserve"> </w:t>
      </w:r>
      <w:proofErr w:type="spellStart"/>
      <w:r w:rsidR="0092444D" w:rsidRPr="0092444D">
        <w:rPr>
          <w:rFonts w:ascii="Arial" w:hAnsi="Arial" w:cs="Arial"/>
        </w:rPr>
        <w:t>ar</w:t>
      </w:r>
      <w:proofErr w:type="spellEnd"/>
      <w:r w:rsidR="0092444D" w:rsidRPr="0092444D">
        <w:rPr>
          <w:rFonts w:ascii="Arial" w:hAnsi="Arial" w:cs="Arial"/>
        </w:rPr>
        <w:t xml:space="preserve"> </w:t>
      </w:r>
      <w:proofErr w:type="spellStart"/>
      <w:r w:rsidR="0092444D" w:rsidRPr="0092444D">
        <w:rPr>
          <w:rFonts w:ascii="Arial" w:hAnsi="Arial" w:cs="Arial"/>
        </w:rPr>
        <w:t>iepirkuma</w:t>
      </w:r>
      <w:proofErr w:type="spellEnd"/>
      <w:r w:rsidR="0092444D" w:rsidRPr="0092444D">
        <w:rPr>
          <w:rFonts w:ascii="Arial" w:hAnsi="Arial" w:cs="Arial"/>
        </w:rPr>
        <w:t xml:space="preserve"> </w:t>
      </w:r>
      <w:proofErr w:type="spellStart"/>
      <w:r w:rsidR="0092444D" w:rsidRPr="0092444D">
        <w:rPr>
          <w:rFonts w:ascii="Arial" w:hAnsi="Arial" w:cs="Arial"/>
        </w:rPr>
        <w:t>nolikuma</w:t>
      </w:r>
      <w:proofErr w:type="spellEnd"/>
      <w:r w:rsidR="0092444D" w:rsidRPr="0092444D">
        <w:rPr>
          <w:rFonts w:ascii="Arial" w:hAnsi="Arial" w:cs="Arial"/>
        </w:rPr>
        <w:t xml:space="preserve"> </w:t>
      </w:r>
      <w:proofErr w:type="spellStart"/>
      <w:r w:rsidR="0092444D" w:rsidRPr="0092444D">
        <w:rPr>
          <w:rFonts w:ascii="Arial" w:hAnsi="Arial" w:cs="Arial"/>
        </w:rPr>
        <w:t>nosacījumiem</w:t>
      </w:r>
      <w:proofErr w:type="spellEnd"/>
      <w:r w:rsidR="0092444D" w:rsidRPr="0092444D">
        <w:rPr>
          <w:rFonts w:ascii="Arial" w:hAnsi="Arial" w:cs="Arial"/>
        </w:rPr>
        <w:t xml:space="preserve">, </w:t>
      </w:r>
      <w:proofErr w:type="spellStart"/>
      <w:r w:rsidR="0092444D" w:rsidRPr="0092444D">
        <w:rPr>
          <w:rFonts w:ascii="Arial" w:hAnsi="Arial" w:cs="Arial"/>
        </w:rPr>
        <w:t>mēs</w:t>
      </w:r>
      <w:proofErr w:type="spellEnd"/>
      <w:r w:rsidR="0092444D" w:rsidRPr="0092444D">
        <w:rPr>
          <w:rFonts w:ascii="Arial" w:hAnsi="Arial" w:cs="Arial"/>
        </w:rPr>
        <w:t xml:space="preserve">, </w:t>
      </w:r>
      <w:proofErr w:type="spellStart"/>
      <w:r w:rsidR="0092444D" w:rsidRPr="0092444D">
        <w:rPr>
          <w:rFonts w:ascii="Arial" w:hAnsi="Arial" w:cs="Arial"/>
        </w:rPr>
        <w:t>apakšā</w:t>
      </w:r>
      <w:proofErr w:type="spellEnd"/>
      <w:r w:rsidR="0092444D" w:rsidRPr="0092444D">
        <w:rPr>
          <w:rFonts w:ascii="Arial" w:hAnsi="Arial" w:cs="Arial"/>
        </w:rPr>
        <w:t xml:space="preserve"> </w:t>
      </w:r>
      <w:proofErr w:type="spellStart"/>
      <w:r w:rsidR="0092444D" w:rsidRPr="0092444D">
        <w:rPr>
          <w:rFonts w:ascii="Arial" w:hAnsi="Arial" w:cs="Arial"/>
        </w:rPr>
        <w:t>parakstījušies</w:t>
      </w:r>
      <w:proofErr w:type="spellEnd"/>
      <w:r w:rsidR="0092444D" w:rsidRPr="0092444D">
        <w:rPr>
          <w:rFonts w:ascii="Arial" w:hAnsi="Arial" w:cs="Arial"/>
        </w:rPr>
        <w:t xml:space="preserve">, </w:t>
      </w:r>
      <w:proofErr w:type="spellStart"/>
      <w:r w:rsidR="0092444D" w:rsidRPr="0092444D">
        <w:rPr>
          <w:rFonts w:ascii="Arial" w:hAnsi="Arial" w:cs="Arial"/>
        </w:rPr>
        <w:t>piedāvājam</w:t>
      </w:r>
      <w:proofErr w:type="spellEnd"/>
      <w:r w:rsidR="0092444D" w:rsidRPr="0092444D">
        <w:rPr>
          <w:rFonts w:ascii="Arial" w:hAnsi="Arial" w:cs="Arial"/>
        </w:rPr>
        <w:t xml:space="preserve"> SIA “PRIMO KK” </w:t>
      </w:r>
      <w:proofErr w:type="spellStart"/>
      <w:r w:rsidR="0092444D" w:rsidRPr="0092444D">
        <w:rPr>
          <w:rFonts w:ascii="Arial" w:hAnsi="Arial" w:cs="Arial"/>
        </w:rPr>
        <w:t>piegādāt</w:t>
      </w:r>
      <w:proofErr w:type="spellEnd"/>
      <w:r w:rsidR="0092444D" w:rsidRPr="0092444D">
        <w:rPr>
          <w:rFonts w:ascii="Arial" w:hAnsi="Arial" w:cs="Arial"/>
        </w:rPr>
        <w:t xml:space="preserve">, </w:t>
      </w:r>
      <w:proofErr w:type="spellStart"/>
      <w:r w:rsidR="0092444D" w:rsidRPr="0092444D">
        <w:rPr>
          <w:rFonts w:ascii="Arial" w:hAnsi="Arial" w:cs="Arial"/>
        </w:rPr>
        <w:t>uzstādīt</w:t>
      </w:r>
      <w:proofErr w:type="spellEnd"/>
      <w:r w:rsidR="0092444D" w:rsidRPr="0092444D">
        <w:rPr>
          <w:rFonts w:ascii="Arial" w:hAnsi="Arial" w:cs="Arial"/>
        </w:rPr>
        <w:t xml:space="preserve"> un </w:t>
      </w:r>
      <w:proofErr w:type="spellStart"/>
      <w:r w:rsidR="0092444D" w:rsidRPr="0092444D">
        <w:rPr>
          <w:rFonts w:ascii="Arial" w:hAnsi="Arial" w:cs="Arial"/>
        </w:rPr>
        <w:t>nodot</w:t>
      </w:r>
      <w:proofErr w:type="spellEnd"/>
      <w:r w:rsidR="0092444D" w:rsidRPr="0092444D">
        <w:rPr>
          <w:rFonts w:ascii="Arial" w:hAnsi="Arial" w:cs="Arial"/>
        </w:rPr>
        <w:t xml:space="preserve"> </w:t>
      </w:r>
      <w:proofErr w:type="spellStart"/>
      <w:r w:rsidR="0092444D" w:rsidRPr="0092444D">
        <w:rPr>
          <w:rFonts w:ascii="Arial" w:hAnsi="Arial" w:cs="Arial"/>
        </w:rPr>
        <w:t>ekspluatācijā</w:t>
      </w:r>
      <w:proofErr w:type="spellEnd"/>
      <w:r w:rsidR="0092444D" w:rsidRPr="0092444D">
        <w:rPr>
          <w:rFonts w:ascii="Arial" w:hAnsi="Arial" w:cs="Arial"/>
        </w:rPr>
        <w:t xml:space="preserve"> </w:t>
      </w:r>
      <w:proofErr w:type="spellStart"/>
      <w:r w:rsidR="0092444D" w:rsidRPr="0092444D">
        <w:rPr>
          <w:rFonts w:ascii="Arial" w:hAnsi="Arial" w:cs="Arial"/>
        </w:rPr>
        <w:t>iepirkuma</w:t>
      </w:r>
      <w:proofErr w:type="spellEnd"/>
      <w:r w:rsidR="0092444D" w:rsidRPr="0092444D">
        <w:rPr>
          <w:rFonts w:ascii="Arial" w:hAnsi="Arial" w:cs="Arial"/>
        </w:rPr>
        <w:t xml:space="preserve"> </w:t>
      </w:r>
      <w:proofErr w:type="spellStart"/>
      <w:r w:rsidR="0092444D" w:rsidRPr="0092444D">
        <w:rPr>
          <w:rFonts w:ascii="Arial" w:hAnsi="Arial" w:cs="Arial"/>
        </w:rPr>
        <w:t>priekšmetu</w:t>
      </w:r>
      <w:proofErr w:type="spellEnd"/>
      <w:r w:rsidR="0092444D" w:rsidRPr="0092444D">
        <w:rPr>
          <w:rFonts w:ascii="Arial" w:hAnsi="Arial" w:cs="Arial"/>
        </w:rPr>
        <w:t xml:space="preserve"> </w:t>
      </w:r>
      <w:proofErr w:type="spellStart"/>
      <w:r w:rsidR="0092444D" w:rsidRPr="0092444D">
        <w:rPr>
          <w:rFonts w:ascii="Arial" w:hAnsi="Arial" w:cs="Arial"/>
        </w:rPr>
        <w:t>pilnā</w:t>
      </w:r>
      <w:proofErr w:type="spellEnd"/>
      <w:r w:rsidR="0092444D" w:rsidRPr="0092444D">
        <w:rPr>
          <w:rFonts w:ascii="Arial" w:hAnsi="Arial" w:cs="Arial"/>
        </w:rPr>
        <w:t xml:space="preserve"> </w:t>
      </w:r>
      <w:proofErr w:type="spellStart"/>
      <w:r w:rsidR="0092444D" w:rsidRPr="0092444D">
        <w:rPr>
          <w:rFonts w:ascii="Arial" w:hAnsi="Arial" w:cs="Arial"/>
        </w:rPr>
        <w:t>apjomā</w:t>
      </w:r>
      <w:proofErr w:type="spellEnd"/>
      <w:r w:rsidR="0092444D" w:rsidRPr="0092444D">
        <w:rPr>
          <w:rFonts w:ascii="Arial" w:hAnsi="Arial" w:cs="Arial"/>
        </w:rPr>
        <w:t xml:space="preserve"> </w:t>
      </w:r>
      <w:proofErr w:type="spellStart"/>
      <w:r w:rsidR="0092444D" w:rsidRPr="0092444D">
        <w:rPr>
          <w:rFonts w:ascii="Arial" w:hAnsi="Arial" w:cs="Arial"/>
        </w:rPr>
        <w:t>saskaņā</w:t>
      </w:r>
      <w:proofErr w:type="spellEnd"/>
      <w:r w:rsidR="0092444D" w:rsidRPr="0092444D">
        <w:rPr>
          <w:rFonts w:ascii="Arial" w:hAnsi="Arial" w:cs="Arial"/>
        </w:rPr>
        <w:t xml:space="preserve"> </w:t>
      </w:r>
      <w:proofErr w:type="spellStart"/>
      <w:r w:rsidR="0092444D" w:rsidRPr="0092444D">
        <w:rPr>
          <w:rFonts w:ascii="Arial" w:hAnsi="Arial" w:cs="Arial"/>
        </w:rPr>
        <w:t>ar</w:t>
      </w:r>
      <w:proofErr w:type="spellEnd"/>
      <w:r w:rsidR="0092444D" w:rsidRPr="0092444D">
        <w:rPr>
          <w:rFonts w:ascii="Arial" w:hAnsi="Arial" w:cs="Arial"/>
        </w:rPr>
        <w:t xml:space="preserve"> </w:t>
      </w:r>
      <w:proofErr w:type="spellStart"/>
      <w:r w:rsidR="0092444D" w:rsidRPr="0092444D">
        <w:rPr>
          <w:rFonts w:ascii="Arial" w:hAnsi="Arial" w:cs="Arial"/>
        </w:rPr>
        <w:t>iepirkuma</w:t>
      </w:r>
      <w:proofErr w:type="spellEnd"/>
      <w:r w:rsidR="0092444D" w:rsidRPr="0092444D">
        <w:rPr>
          <w:rFonts w:ascii="Arial" w:hAnsi="Arial" w:cs="Arial"/>
        </w:rPr>
        <w:t xml:space="preserve"> </w:t>
      </w:r>
      <w:proofErr w:type="spellStart"/>
      <w:r w:rsidR="0092444D" w:rsidRPr="0092444D">
        <w:rPr>
          <w:rFonts w:ascii="Arial" w:hAnsi="Arial" w:cs="Arial"/>
        </w:rPr>
        <w:t>prasībām</w:t>
      </w:r>
      <w:proofErr w:type="spellEnd"/>
      <w:r w:rsidR="0092444D" w:rsidRPr="0092444D">
        <w:rPr>
          <w:rFonts w:ascii="Arial" w:hAnsi="Arial" w:cs="Arial"/>
        </w:rPr>
        <w:t>.</w:t>
      </w:r>
    </w:p>
    <w:p w14:paraId="380A541D" w14:textId="1289D199" w:rsidR="0031740D" w:rsidRPr="0023485A" w:rsidRDefault="0031740D" w:rsidP="0031740D">
      <w:pPr>
        <w:spacing w:after="40"/>
        <w:jc w:val="both"/>
        <w:rPr>
          <w:rFonts w:ascii="Arial" w:hAnsi="Arial" w:cs="Arial"/>
        </w:rPr>
      </w:pPr>
      <w:r w:rsidRPr="0023485A">
        <w:rPr>
          <w:rFonts w:ascii="Arial" w:hAnsi="Arial" w:cs="Arial"/>
        </w:rPr>
        <w:t xml:space="preserve">2. </w:t>
      </w:r>
      <w:proofErr w:type="spellStart"/>
      <w:r w:rsidRPr="0023485A">
        <w:rPr>
          <w:rFonts w:ascii="Arial" w:hAnsi="Arial" w:cs="Arial"/>
        </w:rPr>
        <w:t>Apliecinām</w:t>
      </w:r>
      <w:proofErr w:type="spellEnd"/>
      <w:r w:rsidRPr="0023485A">
        <w:rPr>
          <w:rFonts w:ascii="Arial" w:hAnsi="Arial" w:cs="Arial"/>
        </w:rPr>
        <w:t xml:space="preserve">, ka </w:t>
      </w:r>
      <w:proofErr w:type="spellStart"/>
      <w:r w:rsidRPr="0023485A">
        <w:rPr>
          <w:rFonts w:ascii="Arial" w:hAnsi="Arial" w:cs="Arial"/>
        </w:rPr>
        <w:t>esam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pilnībā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iepazinušies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ar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iepirkuma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nolikuma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noteikumiem</w:t>
      </w:r>
      <w:proofErr w:type="spellEnd"/>
      <w:r w:rsidRPr="0023485A">
        <w:rPr>
          <w:rFonts w:ascii="Arial" w:hAnsi="Arial" w:cs="Arial"/>
        </w:rPr>
        <w:t xml:space="preserve"> un </w:t>
      </w:r>
      <w:proofErr w:type="spellStart"/>
      <w:r w:rsidRPr="0023485A">
        <w:rPr>
          <w:rFonts w:ascii="Arial" w:hAnsi="Arial" w:cs="Arial"/>
        </w:rPr>
        <w:t>piedāvājuma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cenā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esam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pilnībā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iekļāvuši</w:t>
      </w:r>
      <w:proofErr w:type="spellEnd"/>
      <w:r w:rsidRPr="0023485A">
        <w:rPr>
          <w:rFonts w:ascii="Arial" w:hAnsi="Arial" w:cs="Arial"/>
        </w:rPr>
        <w:t xml:space="preserve"> visas </w:t>
      </w:r>
      <w:proofErr w:type="spellStart"/>
      <w:r w:rsidRPr="0023485A">
        <w:rPr>
          <w:rFonts w:ascii="Arial" w:hAnsi="Arial" w:cs="Arial"/>
        </w:rPr>
        <w:t>nepieciešamās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izmaksas</w:t>
      </w:r>
      <w:proofErr w:type="spellEnd"/>
      <w:r w:rsidRPr="0023485A">
        <w:rPr>
          <w:rFonts w:ascii="Arial" w:hAnsi="Arial" w:cs="Arial"/>
        </w:rPr>
        <w:t xml:space="preserve">. Mums nav </w:t>
      </w:r>
      <w:proofErr w:type="spellStart"/>
      <w:r w:rsidRPr="0023485A">
        <w:rPr>
          <w:rFonts w:ascii="Arial" w:hAnsi="Arial" w:cs="Arial"/>
        </w:rPr>
        <w:t>nekādu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neskaidrību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vai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pretenziju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šajā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sakarā</w:t>
      </w:r>
      <w:proofErr w:type="spellEnd"/>
      <w:r w:rsidRPr="0023485A">
        <w:rPr>
          <w:rFonts w:ascii="Arial" w:hAnsi="Arial" w:cs="Arial"/>
        </w:rPr>
        <w:t xml:space="preserve">, </w:t>
      </w:r>
      <w:proofErr w:type="spellStart"/>
      <w:r w:rsidRPr="0023485A">
        <w:rPr>
          <w:rFonts w:ascii="Arial" w:hAnsi="Arial" w:cs="Arial"/>
        </w:rPr>
        <w:t>kā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arī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apņemamies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tādas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necelt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pēc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="006F0FB7" w:rsidRPr="0023485A">
        <w:rPr>
          <w:rFonts w:ascii="Arial" w:hAnsi="Arial" w:cs="Arial"/>
        </w:rPr>
        <w:t>iepirkuma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rezultātu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paziņošanas</w:t>
      </w:r>
      <w:proofErr w:type="spellEnd"/>
      <w:r w:rsidRPr="0023485A">
        <w:rPr>
          <w:rFonts w:ascii="Arial" w:hAnsi="Arial" w:cs="Arial"/>
        </w:rPr>
        <w:t xml:space="preserve"> un/</w:t>
      </w:r>
      <w:proofErr w:type="spellStart"/>
      <w:r w:rsidRPr="0023485A">
        <w:rPr>
          <w:rFonts w:ascii="Arial" w:hAnsi="Arial" w:cs="Arial"/>
        </w:rPr>
        <w:t>vai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līguma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darbības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laikā</w:t>
      </w:r>
      <w:proofErr w:type="spellEnd"/>
      <w:r w:rsidRPr="0023485A">
        <w:rPr>
          <w:rFonts w:ascii="Arial" w:hAnsi="Arial" w:cs="Arial"/>
        </w:rPr>
        <w:t>.</w:t>
      </w:r>
    </w:p>
    <w:p w14:paraId="7F499C25" w14:textId="0063A5D7" w:rsidR="0031740D" w:rsidRPr="0023485A" w:rsidRDefault="0031740D" w:rsidP="0031740D">
      <w:pPr>
        <w:spacing w:after="40"/>
        <w:jc w:val="both"/>
        <w:rPr>
          <w:rFonts w:ascii="Arial" w:hAnsi="Arial" w:cs="Arial"/>
        </w:rPr>
      </w:pPr>
      <w:r w:rsidRPr="0023485A">
        <w:rPr>
          <w:rFonts w:ascii="Arial" w:hAnsi="Arial" w:cs="Arial"/>
        </w:rPr>
        <w:t xml:space="preserve">3. </w:t>
      </w:r>
      <w:proofErr w:type="spellStart"/>
      <w:r w:rsidR="00A73EEC" w:rsidRPr="00A73EEC">
        <w:rPr>
          <w:rFonts w:ascii="Arial" w:hAnsi="Arial" w:cs="Arial"/>
        </w:rPr>
        <w:t>Neveicam</w:t>
      </w:r>
      <w:proofErr w:type="spellEnd"/>
      <w:r w:rsidR="00A73EEC" w:rsidRPr="00A73EEC">
        <w:rPr>
          <w:rFonts w:ascii="Arial" w:hAnsi="Arial" w:cs="Arial"/>
        </w:rPr>
        <w:t xml:space="preserve"> un </w:t>
      </w:r>
      <w:proofErr w:type="spellStart"/>
      <w:r w:rsidR="00A73EEC" w:rsidRPr="00A73EEC">
        <w:rPr>
          <w:rFonts w:ascii="Arial" w:hAnsi="Arial" w:cs="Arial"/>
        </w:rPr>
        <w:t>līguma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izpildē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neveiksim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darījumus</w:t>
      </w:r>
      <w:proofErr w:type="spellEnd"/>
      <w:r w:rsidR="00A73EEC" w:rsidRPr="00A73EEC">
        <w:rPr>
          <w:rFonts w:ascii="Arial" w:hAnsi="Arial" w:cs="Arial"/>
        </w:rPr>
        <w:t xml:space="preserve"> (</w:t>
      </w:r>
      <w:proofErr w:type="spellStart"/>
      <w:r w:rsidR="00A73EEC" w:rsidRPr="00A73EEC">
        <w:rPr>
          <w:rFonts w:ascii="Arial" w:hAnsi="Arial" w:cs="Arial"/>
        </w:rPr>
        <w:t>neiegādāsimies</w:t>
      </w:r>
      <w:proofErr w:type="spellEnd"/>
      <w:r w:rsidR="00A73EEC" w:rsidRPr="00A73EEC">
        <w:rPr>
          <w:rFonts w:ascii="Arial" w:hAnsi="Arial" w:cs="Arial"/>
        </w:rPr>
        <w:t xml:space="preserve"> preces </w:t>
      </w:r>
      <w:proofErr w:type="spellStart"/>
      <w:r w:rsidR="00A73EEC" w:rsidRPr="00A73EEC">
        <w:rPr>
          <w:rFonts w:ascii="Arial" w:hAnsi="Arial" w:cs="Arial"/>
        </w:rPr>
        <w:t>vai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pakalpojumus</w:t>
      </w:r>
      <w:proofErr w:type="spellEnd"/>
      <w:r w:rsidR="00A73EEC" w:rsidRPr="00A73EEC">
        <w:rPr>
          <w:rFonts w:ascii="Arial" w:hAnsi="Arial" w:cs="Arial"/>
        </w:rPr>
        <w:t xml:space="preserve">) </w:t>
      </w:r>
      <w:proofErr w:type="spellStart"/>
      <w:r w:rsidR="00A73EEC" w:rsidRPr="00A73EEC">
        <w:rPr>
          <w:rFonts w:ascii="Arial" w:hAnsi="Arial" w:cs="Arial"/>
        </w:rPr>
        <w:t>ar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tādu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fizisku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vai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juridisku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personu</w:t>
      </w:r>
      <w:proofErr w:type="spellEnd"/>
      <w:r w:rsidR="00A73EEC" w:rsidRPr="00A73EEC">
        <w:rPr>
          <w:rFonts w:ascii="Arial" w:hAnsi="Arial" w:cs="Arial"/>
        </w:rPr>
        <w:t xml:space="preserve"> (tai </w:t>
      </w:r>
      <w:proofErr w:type="spellStart"/>
      <w:r w:rsidR="00A73EEC" w:rsidRPr="00A73EEC">
        <w:rPr>
          <w:rFonts w:ascii="Arial" w:hAnsi="Arial" w:cs="Arial"/>
        </w:rPr>
        <w:t>skaitā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tās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valdes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vai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padomes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locekli</w:t>
      </w:r>
      <w:proofErr w:type="spellEnd"/>
      <w:r w:rsidR="00A73EEC" w:rsidRPr="00A73EEC">
        <w:rPr>
          <w:rFonts w:ascii="Arial" w:hAnsi="Arial" w:cs="Arial"/>
        </w:rPr>
        <w:t xml:space="preserve">, </w:t>
      </w:r>
      <w:proofErr w:type="spellStart"/>
      <w:r w:rsidR="00A73EEC" w:rsidRPr="00A73EEC">
        <w:rPr>
          <w:rFonts w:ascii="Arial" w:hAnsi="Arial" w:cs="Arial"/>
        </w:rPr>
        <w:t>patieso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labuma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guvēju</w:t>
      </w:r>
      <w:proofErr w:type="spellEnd"/>
      <w:r w:rsidR="00A73EEC" w:rsidRPr="00A73EEC">
        <w:rPr>
          <w:rFonts w:ascii="Arial" w:hAnsi="Arial" w:cs="Arial"/>
        </w:rPr>
        <w:t xml:space="preserve">, </w:t>
      </w:r>
      <w:proofErr w:type="spellStart"/>
      <w:r w:rsidR="00A73EEC" w:rsidRPr="00A73EEC">
        <w:rPr>
          <w:rFonts w:ascii="Arial" w:hAnsi="Arial" w:cs="Arial"/>
        </w:rPr>
        <w:t>personu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ar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pārstāvības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tiesībām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vai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prokūristu</w:t>
      </w:r>
      <w:proofErr w:type="spellEnd"/>
      <w:r w:rsidR="00A73EEC" w:rsidRPr="00A73EEC">
        <w:rPr>
          <w:rFonts w:ascii="Arial" w:hAnsi="Arial" w:cs="Arial"/>
        </w:rPr>
        <w:t xml:space="preserve">, </w:t>
      </w:r>
      <w:proofErr w:type="spellStart"/>
      <w:r w:rsidR="00A73EEC" w:rsidRPr="00A73EEC">
        <w:rPr>
          <w:rFonts w:ascii="Arial" w:hAnsi="Arial" w:cs="Arial"/>
        </w:rPr>
        <w:t>vai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personu</w:t>
      </w:r>
      <w:proofErr w:type="spellEnd"/>
      <w:r w:rsidR="00A73EEC" w:rsidRPr="00A73EEC">
        <w:rPr>
          <w:rFonts w:ascii="Arial" w:hAnsi="Arial" w:cs="Arial"/>
        </w:rPr>
        <w:t xml:space="preserve">, </w:t>
      </w:r>
      <w:proofErr w:type="spellStart"/>
      <w:r w:rsidR="00A73EEC" w:rsidRPr="00A73EEC">
        <w:rPr>
          <w:rFonts w:ascii="Arial" w:hAnsi="Arial" w:cs="Arial"/>
        </w:rPr>
        <w:t>kura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ir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pilnvarota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pārstāvēt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juridisko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personu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darbībās</w:t>
      </w:r>
      <w:proofErr w:type="spellEnd"/>
      <w:r w:rsidR="00A73EEC" w:rsidRPr="00A73EEC">
        <w:rPr>
          <w:rFonts w:ascii="Arial" w:hAnsi="Arial" w:cs="Arial"/>
        </w:rPr>
        <w:t xml:space="preserve">, kas </w:t>
      </w:r>
      <w:proofErr w:type="spellStart"/>
      <w:r w:rsidR="00A73EEC" w:rsidRPr="00A73EEC">
        <w:rPr>
          <w:rFonts w:ascii="Arial" w:hAnsi="Arial" w:cs="Arial"/>
        </w:rPr>
        <w:t>saistītas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ar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filiāli</w:t>
      </w:r>
      <w:proofErr w:type="spellEnd"/>
      <w:r w:rsidR="00A73EEC" w:rsidRPr="00A73EEC">
        <w:rPr>
          <w:rFonts w:ascii="Arial" w:hAnsi="Arial" w:cs="Arial"/>
        </w:rPr>
        <w:t xml:space="preserve">, </w:t>
      </w:r>
      <w:proofErr w:type="spellStart"/>
      <w:r w:rsidR="00A73EEC" w:rsidRPr="00A73EEC">
        <w:rPr>
          <w:rFonts w:ascii="Arial" w:hAnsi="Arial" w:cs="Arial"/>
        </w:rPr>
        <w:t>vai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personālsabiedrības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biedru</w:t>
      </w:r>
      <w:proofErr w:type="spellEnd"/>
      <w:r w:rsidR="00A73EEC" w:rsidRPr="00A73EEC">
        <w:rPr>
          <w:rFonts w:ascii="Arial" w:hAnsi="Arial" w:cs="Arial"/>
        </w:rPr>
        <w:t xml:space="preserve">, </w:t>
      </w:r>
      <w:proofErr w:type="spellStart"/>
      <w:r w:rsidR="00A73EEC" w:rsidRPr="00A73EEC">
        <w:rPr>
          <w:rFonts w:ascii="Arial" w:hAnsi="Arial" w:cs="Arial"/>
        </w:rPr>
        <w:t>tā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valdes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vai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padomes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locekli</w:t>
      </w:r>
      <w:proofErr w:type="spellEnd"/>
      <w:r w:rsidR="00A73EEC" w:rsidRPr="00A73EEC">
        <w:rPr>
          <w:rFonts w:ascii="Arial" w:hAnsi="Arial" w:cs="Arial"/>
        </w:rPr>
        <w:t xml:space="preserve">, </w:t>
      </w:r>
      <w:proofErr w:type="spellStart"/>
      <w:r w:rsidR="00A73EEC" w:rsidRPr="00A73EEC">
        <w:rPr>
          <w:rFonts w:ascii="Arial" w:hAnsi="Arial" w:cs="Arial"/>
        </w:rPr>
        <w:t>patieso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labuma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guvēju</w:t>
      </w:r>
      <w:proofErr w:type="spellEnd"/>
      <w:r w:rsidR="00A73EEC" w:rsidRPr="00A73EEC">
        <w:rPr>
          <w:rFonts w:ascii="Arial" w:hAnsi="Arial" w:cs="Arial"/>
        </w:rPr>
        <w:t xml:space="preserve">, </w:t>
      </w:r>
      <w:proofErr w:type="spellStart"/>
      <w:r w:rsidR="00A73EEC" w:rsidRPr="00A73EEC">
        <w:rPr>
          <w:rFonts w:ascii="Arial" w:hAnsi="Arial" w:cs="Arial"/>
        </w:rPr>
        <w:t>personu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ar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pārstāvības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tiesībām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vai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prokūristu</w:t>
      </w:r>
      <w:proofErr w:type="spellEnd"/>
      <w:r w:rsidR="00A73EEC" w:rsidRPr="00A73EEC">
        <w:rPr>
          <w:rFonts w:ascii="Arial" w:hAnsi="Arial" w:cs="Arial"/>
        </w:rPr>
        <w:t xml:space="preserve">, ja </w:t>
      </w:r>
      <w:proofErr w:type="spellStart"/>
      <w:r w:rsidR="00A73EEC" w:rsidRPr="00A73EEC">
        <w:rPr>
          <w:rFonts w:ascii="Arial" w:hAnsi="Arial" w:cs="Arial"/>
        </w:rPr>
        <w:t>juridiskā</w:t>
      </w:r>
      <w:proofErr w:type="spellEnd"/>
      <w:r w:rsidR="00A73EEC" w:rsidRPr="00A73EEC">
        <w:rPr>
          <w:rFonts w:ascii="Arial" w:hAnsi="Arial" w:cs="Arial"/>
        </w:rPr>
        <w:t xml:space="preserve"> persona </w:t>
      </w:r>
      <w:proofErr w:type="spellStart"/>
      <w:r w:rsidR="00A73EEC" w:rsidRPr="00A73EEC">
        <w:rPr>
          <w:rFonts w:ascii="Arial" w:hAnsi="Arial" w:cs="Arial"/>
        </w:rPr>
        <w:t>ir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personālsabiedrība</w:t>
      </w:r>
      <w:proofErr w:type="spellEnd"/>
      <w:r w:rsidR="00A73EEC" w:rsidRPr="00A73EEC">
        <w:rPr>
          <w:rFonts w:ascii="Arial" w:hAnsi="Arial" w:cs="Arial"/>
        </w:rPr>
        <w:t xml:space="preserve">), </w:t>
      </w:r>
      <w:proofErr w:type="spellStart"/>
      <w:r w:rsidR="00A73EEC" w:rsidRPr="00A73EEC">
        <w:rPr>
          <w:rFonts w:ascii="Arial" w:hAnsi="Arial" w:cs="Arial"/>
        </w:rPr>
        <w:t>pret</w:t>
      </w:r>
      <w:proofErr w:type="spellEnd"/>
      <w:r w:rsidR="00A73EEC" w:rsidRPr="00A73EEC">
        <w:rPr>
          <w:rFonts w:ascii="Arial" w:hAnsi="Arial" w:cs="Arial"/>
        </w:rPr>
        <w:t xml:space="preserve"> kuru </w:t>
      </w:r>
      <w:proofErr w:type="spellStart"/>
      <w:r w:rsidR="00A73EEC" w:rsidRPr="00A73EEC">
        <w:rPr>
          <w:rFonts w:ascii="Arial" w:hAnsi="Arial" w:cs="Arial"/>
        </w:rPr>
        <w:t>ir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noteiktas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starptautiskās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vai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nacionālās</w:t>
      </w:r>
      <w:proofErr w:type="spellEnd"/>
      <w:r w:rsidR="00A73EEC" w:rsidRPr="00A73EEC">
        <w:rPr>
          <w:rFonts w:ascii="Arial" w:hAnsi="Arial" w:cs="Arial"/>
        </w:rPr>
        <w:t xml:space="preserve"> </w:t>
      </w:r>
      <w:proofErr w:type="spellStart"/>
      <w:r w:rsidR="00A73EEC" w:rsidRPr="00A73EEC">
        <w:rPr>
          <w:rFonts w:ascii="Arial" w:hAnsi="Arial" w:cs="Arial"/>
        </w:rPr>
        <w:t>sankcijas</w:t>
      </w:r>
      <w:proofErr w:type="spellEnd"/>
      <w:r w:rsidR="00A73EEC" w:rsidRPr="00A73EEC">
        <w:rPr>
          <w:rFonts w:ascii="Arial" w:hAnsi="Arial" w:cs="Arial"/>
        </w:rPr>
        <w:t>.</w:t>
      </w:r>
    </w:p>
    <w:p w14:paraId="45F83FD0" w14:textId="77777777" w:rsidR="0031740D" w:rsidRPr="0023485A" w:rsidRDefault="0031740D" w:rsidP="0031740D">
      <w:pPr>
        <w:spacing w:after="40"/>
        <w:jc w:val="both"/>
        <w:rPr>
          <w:rFonts w:ascii="Arial" w:hAnsi="Arial" w:cs="Arial"/>
        </w:rPr>
      </w:pPr>
      <w:r w:rsidRPr="0023485A">
        <w:rPr>
          <w:rFonts w:ascii="Arial" w:hAnsi="Arial" w:cs="Arial"/>
        </w:rPr>
        <w:t xml:space="preserve">4. </w:t>
      </w:r>
      <w:proofErr w:type="spellStart"/>
      <w:r w:rsidRPr="0023485A">
        <w:rPr>
          <w:rFonts w:ascii="Arial" w:hAnsi="Arial" w:cs="Arial"/>
        </w:rPr>
        <w:t>Apliecinām</w:t>
      </w:r>
      <w:proofErr w:type="spellEnd"/>
      <w:r w:rsidRPr="0023485A">
        <w:rPr>
          <w:rFonts w:ascii="Arial" w:hAnsi="Arial" w:cs="Arial"/>
        </w:rPr>
        <w:t xml:space="preserve">, ka </w:t>
      </w:r>
      <w:proofErr w:type="spellStart"/>
      <w:r w:rsidRPr="0023485A">
        <w:rPr>
          <w:rFonts w:ascii="Arial" w:hAnsi="Arial" w:cs="Arial"/>
        </w:rPr>
        <w:t>triju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gadu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laikā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līdz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piedāvājuma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iesniegšanai</w:t>
      </w:r>
      <w:proofErr w:type="spellEnd"/>
      <w:r w:rsidRPr="0023485A">
        <w:rPr>
          <w:rFonts w:ascii="Arial" w:hAnsi="Arial" w:cs="Arial"/>
        </w:rPr>
        <w:t xml:space="preserve"> nav </w:t>
      </w:r>
      <w:proofErr w:type="spellStart"/>
      <w:r w:rsidRPr="0023485A">
        <w:rPr>
          <w:rFonts w:ascii="Arial" w:hAnsi="Arial" w:cs="Arial"/>
        </w:rPr>
        <w:t>stājies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spēkā</w:t>
      </w:r>
      <w:proofErr w:type="spellEnd"/>
      <w:r w:rsidRPr="0023485A">
        <w:rPr>
          <w:rFonts w:ascii="Arial" w:hAnsi="Arial" w:cs="Arial"/>
        </w:rPr>
        <w:t xml:space="preserve"> un </w:t>
      </w:r>
      <w:proofErr w:type="spellStart"/>
      <w:r w:rsidRPr="0023485A">
        <w:rPr>
          <w:rFonts w:ascii="Arial" w:hAnsi="Arial" w:cs="Arial"/>
        </w:rPr>
        <w:t>kļuvis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neapstrīdams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lēmums</w:t>
      </w:r>
      <w:proofErr w:type="spellEnd"/>
      <w:r w:rsidRPr="0023485A">
        <w:rPr>
          <w:rFonts w:ascii="Arial" w:hAnsi="Arial" w:cs="Arial"/>
        </w:rPr>
        <w:t xml:space="preserve"> par </w:t>
      </w:r>
      <w:proofErr w:type="spellStart"/>
      <w:r w:rsidRPr="0023485A">
        <w:rPr>
          <w:rFonts w:ascii="Arial" w:hAnsi="Arial" w:cs="Arial"/>
        </w:rPr>
        <w:t>Pretendenta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atzīšanu</w:t>
      </w:r>
      <w:proofErr w:type="spellEnd"/>
      <w:r w:rsidRPr="0023485A">
        <w:rPr>
          <w:rFonts w:ascii="Arial" w:hAnsi="Arial" w:cs="Arial"/>
        </w:rPr>
        <w:t xml:space="preserve"> par </w:t>
      </w:r>
      <w:proofErr w:type="spellStart"/>
      <w:r w:rsidRPr="0023485A">
        <w:rPr>
          <w:rFonts w:ascii="Arial" w:hAnsi="Arial" w:cs="Arial"/>
        </w:rPr>
        <w:t>vainīgu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konkurences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tiesību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pārkāpumā</w:t>
      </w:r>
      <w:proofErr w:type="spellEnd"/>
      <w:r w:rsidRPr="0023485A">
        <w:rPr>
          <w:rFonts w:ascii="Arial" w:hAnsi="Arial" w:cs="Arial"/>
        </w:rPr>
        <w:t>.</w:t>
      </w:r>
    </w:p>
    <w:p w14:paraId="5FB4D884" w14:textId="77777777" w:rsidR="0031740D" w:rsidRPr="0023485A" w:rsidRDefault="0031740D" w:rsidP="0031740D">
      <w:pPr>
        <w:spacing w:after="40"/>
        <w:jc w:val="both"/>
        <w:rPr>
          <w:rFonts w:ascii="Arial" w:hAnsi="Arial" w:cs="Arial"/>
        </w:rPr>
      </w:pPr>
      <w:r w:rsidRPr="0023485A">
        <w:rPr>
          <w:rFonts w:ascii="Arial" w:hAnsi="Arial" w:cs="Arial"/>
        </w:rPr>
        <w:t xml:space="preserve">5. </w:t>
      </w:r>
      <w:proofErr w:type="spellStart"/>
      <w:r w:rsidRPr="0023485A">
        <w:rPr>
          <w:rFonts w:ascii="Arial" w:hAnsi="Arial" w:cs="Arial"/>
        </w:rPr>
        <w:t>Apliecinām</w:t>
      </w:r>
      <w:proofErr w:type="spellEnd"/>
      <w:r w:rsidRPr="0023485A">
        <w:rPr>
          <w:rFonts w:ascii="Arial" w:hAnsi="Arial" w:cs="Arial"/>
        </w:rPr>
        <w:t xml:space="preserve">, ka visas </w:t>
      </w:r>
      <w:proofErr w:type="spellStart"/>
      <w:r w:rsidRPr="0023485A">
        <w:rPr>
          <w:rFonts w:ascii="Arial" w:hAnsi="Arial" w:cs="Arial"/>
        </w:rPr>
        <w:t>pieteikumā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sniegtās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ziņas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ir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precīzas</w:t>
      </w:r>
      <w:proofErr w:type="spellEnd"/>
      <w:r w:rsidRPr="0023485A">
        <w:rPr>
          <w:rFonts w:ascii="Arial" w:hAnsi="Arial" w:cs="Arial"/>
        </w:rPr>
        <w:t xml:space="preserve"> un </w:t>
      </w:r>
      <w:proofErr w:type="spellStart"/>
      <w:r w:rsidRPr="0023485A">
        <w:rPr>
          <w:rFonts w:ascii="Arial" w:hAnsi="Arial" w:cs="Arial"/>
        </w:rPr>
        <w:t>patiesas</w:t>
      </w:r>
      <w:proofErr w:type="spellEnd"/>
      <w:r w:rsidRPr="0023485A">
        <w:rPr>
          <w:rFonts w:ascii="Arial" w:hAnsi="Arial" w:cs="Arial"/>
        </w:rPr>
        <w:t>.</w:t>
      </w:r>
    </w:p>
    <w:p w14:paraId="37E32482" w14:textId="5A5EF8B6" w:rsidR="0031740D" w:rsidRPr="0023485A" w:rsidRDefault="0031740D" w:rsidP="0031740D">
      <w:pPr>
        <w:spacing w:after="40"/>
        <w:jc w:val="both"/>
        <w:rPr>
          <w:rFonts w:ascii="Arial" w:hAnsi="Arial" w:cs="Arial"/>
        </w:rPr>
      </w:pPr>
      <w:r w:rsidRPr="0023485A">
        <w:rPr>
          <w:rFonts w:ascii="Arial" w:hAnsi="Arial" w:cs="Arial"/>
        </w:rPr>
        <w:t xml:space="preserve">6. </w:t>
      </w:r>
      <w:proofErr w:type="spellStart"/>
      <w:r w:rsidR="0092444D" w:rsidRPr="0092444D">
        <w:rPr>
          <w:rFonts w:ascii="Arial" w:hAnsi="Arial" w:cs="Arial"/>
        </w:rPr>
        <w:t>Piedāvājuma</w:t>
      </w:r>
      <w:proofErr w:type="spellEnd"/>
      <w:r w:rsidR="0092444D" w:rsidRPr="0092444D">
        <w:rPr>
          <w:rFonts w:ascii="Arial" w:hAnsi="Arial" w:cs="Arial"/>
        </w:rPr>
        <w:t xml:space="preserve"> </w:t>
      </w:r>
      <w:proofErr w:type="spellStart"/>
      <w:r w:rsidR="0092444D" w:rsidRPr="0092444D">
        <w:rPr>
          <w:rFonts w:ascii="Arial" w:hAnsi="Arial" w:cs="Arial"/>
        </w:rPr>
        <w:t>kopējā</w:t>
      </w:r>
      <w:proofErr w:type="spellEnd"/>
      <w:r w:rsidR="0092444D" w:rsidRPr="0092444D">
        <w:rPr>
          <w:rFonts w:ascii="Arial" w:hAnsi="Arial" w:cs="Arial"/>
        </w:rPr>
        <w:t xml:space="preserve"> </w:t>
      </w:r>
      <w:proofErr w:type="spellStart"/>
      <w:r w:rsidR="0092444D" w:rsidRPr="0092444D">
        <w:rPr>
          <w:rFonts w:ascii="Arial" w:hAnsi="Arial" w:cs="Arial"/>
        </w:rPr>
        <w:t>cena</w:t>
      </w:r>
      <w:proofErr w:type="spellEnd"/>
      <w:r w:rsidR="0092444D" w:rsidRPr="0092444D">
        <w:rPr>
          <w:rFonts w:ascii="Arial" w:hAnsi="Arial" w:cs="Arial"/>
        </w:rPr>
        <w:t xml:space="preserve"> bez PVN </w:t>
      </w:r>
      <w:proofErr w:type="spellStart"/>
      <w:r w:rsidR="0092444D" w:rsidRPr="0092444D">
        <w:rPr>
          <w:rFonts w:ascii="Arial" w:hAnsi="Arial" w:cs="Arial"/>
        </w:rPr>
        <w:t>ir</w:t>
      </w:r>
      <w:proofErr w:type="spellEnd"/>
      <w:r w:rsidR="0092444D" w:rsidRPr="0092444D">
        <w:rPr>
          <w:rFonts w:ascii="Arial" w:hAnsi="Arial" w:cs="Arial"/>
        </w:rPr>
        <w:t xml:space="preserve">: ____________________________ EUR /summa </w:t>
      </w:r>
      <w:proofErr w:type="spellStart"/>
      <w:r w:rsidR="0092444D" w:rsidRPr="0092444D">
        <w:rPr>
          <w:rFonts w:ascii="Arial" w:hAnsi="Arial" w:cs="Arial"/>
        </w:rPr>
        <w:t>cipariem</w:t>
      </w:r>
      <w:proofErr w:type="spellEnd"/>
      <w:r w:rsidR="0092444D" w:rsidRPr="0092444D">
        <w:rPr>
          <w:rFonts w:ascii="Arial" w:hAnsi="Arial" w:cs="Arial"/>
        </w:rPr>
        <w:t xml:space="preserve"> un </w:t>
      </w:r>
      <w:proofErr w:type="spellStart"/>
      <w:r w:rsidR="0092444D" w:rsidRPr="0092444D">
        <w:rPr>
          <w:rFonts w:ascii="Arial" w:hAnsi="Arial" w:cs="Arial"/>
        </w:rPr>
        <w:t>vārdiem</w:t>
      </w:r>
      <w:proofErr w:type="spellEnd"/>
      <w:r w:rsidR="0092444D" w:rsidRPr="0092444D">
        <w:rPr>
          <w:rFonts w:ascii="Arial" w:hAnsi="Arial" w:cs="Arial"/>
        </w:rPr>
        <w:t xml:space="preserve">/, </w:t>
      </w:r>
      <w:proofErr w:type="spellStart"/>
      <w:r w:rsidR="0092444D" w:rsidRPr="0092444D">
        <w:rPr>
          <w:rFonts w:ascii="Arial" w:hAnsi="Arial" w:cs="Arial"/>
        </w:rPr>
        <w:t>saskaņā</w:t>
      </w:r>
      <w:proofErr w:type="spellEnd"/>
      <w:r w:rsidR="0092444D" w:rsidRPr="0092444D">
        <w:rPr>
          <w:rFonts w:ascii="Arial" w:hAnsi="Arial" w:cs="Arial"/>
        </w:rPr>
        <w:t xml:space="preserve"> </w:t>
      </w:r>
      <w:proofErr w:type="spellStart"/>
      <w:r w:rsidR="0092444D" w:rsidRPr="0092444D">
        <w:rPr>
          <w:rFonts w:ascii="Arial" w:hAnsi="Arial" w:cs="Arial"/>
        </w:rPr>
        <w:t>ar</w:t>
      </w:r>
      <w:proofErr w:type="spellEnd"/>
      <w:r w:rsidR="0092444D" w:rsidRPr="0092444D">
        <w:rPr>
          <w:rFonts w:ascii="Arial" w:hAnsi="Arial" w:cs="Arial"/>
        </w:rPr>
        <w:t xml:space="preserve"> </w:t>
      </w:r>
      <w:proofErr w:type="spellStart"/>
      <w:r w:rsidR="0092444D" w:rsidRPr="0092444D">
        <w:rPr>
          <w:rFonts w:ascii="Arial" w:hAnsi="Arial" w:cs="Arial"/>
        </w:rPr>
        <w:t>pievienoto</w:t>
      </w:r>
      <w:proofErr w:type="spellEnd"/>
      <w:r w:rsidR="0092444D" w:rsidRPr="0092444D">
        <w:rPr>
          <w:rFonts w:ascii="Arial" w:hAnsi="Arial" w:cs="Arial"/>
        </w:rPr>
        <w:t xml:space="preserve"> </w:t>
      </w:r>
      <w:proofErr w:type="spellStart"/>
      <w:r w:rsidR="0092444D" w:rsidRPr="0092444D">
        <w:rPr>
          <w:rFonts w:ascii="Arial" w:hAnsi="Arial" w:cs="Arial"/>
        </w:rPr>
        <w:t>finanšu</w:t>
      </w:r>
      <w:proofErr w:type="spellEnd"/>
      <w:r w:rsidR="0092444D" w:rsidRPr="0092444D">
        <w:rPr>
          <w:rFonts w:ascii="Arial" w:hAnsi="Arial" w:cs="Arial"/>
        </w:rPr>
        <w:t xml:space="preserve"> </w:t>
      </w:r>
      <w:proofErr w:type="spellStart"/>
      <w:r w:rsidR="0092444D" w:rsidRPr="0092444D">
        <w:rPr>
          <w:rFonts w:ascii="Arial" w:hAnsi="Arial" w:cs="Arial"/>
        </w:rPr>
        <w:t>piedāvājumu</w:t>
      </w:r>
      <w:proofErr w:type="spellEnd"/>
      <w:r w:rsidR="0092444D" w:rsidRPr="0092444D">
        <w:rPr>
          <w:rFonts w:ascii="Arial" w:hAnsi="Arial" w:cs="Arial"/>
        </w:rPr>
        <w:t xml:space="preserve"> un </w:t>
      </w:r>
      <w:proofErr w:type="spellStart"/>
      <w:r w:rsidR="0092444D" w:rsidRPr="0092444D">
        <w:rPr>
          <w:rFonts w:ascii="Arial" w:hAnsi="Arial" w:cs="Arial"/>
        </w:rPr>
        <w:t>cenas</w:t>
      </w:r>
      <w:proofErr w:type="spellEnd"/>
      <w:r w:rsidR="0092444D" w:rsidRPr="0092444D">
        <w:rPr>
          <w:rFonts w:ascii="Arial" w:hAnsi="Arial" w:cs="Arial"/>
        </w:rPr>
        <w:t xml:space="preserve"> </w:t>
      </w:r>
      <w:proofErr w:type="spellStart"/>
      <w:r w:rsidR="0092444D" w:rsidRPr="0092444D">
        <w:rPr>
          <w:rFonts w:ascii="Arial" w:hAnsi="Arial" w:cs="Arial"/>
        </w:rPr>
        <w:t>sadalījuma</w:t>
      </w:r>
      <w:proofErr w:type="spellEnd"/>
      <w:r w:rsidR="0092444D" w:rsidRPr="0092444D">
        <w:rPr>
          <w:rFonts w:ascii="Arial" w:hAnsi="Arial" w:cs="Arial"/>
        </w:rPr>
        <w:t xml:space="preserve"> </w:t>
      </w:r>
      <w:proofErr w:type="spellStart"/>
      <w:r w:rsidR="0092444D" w:rsidRPr="0092444D">
        <w:rPr>
          <w:rFonts w:ascii="Arial" w:hAnsi="Arial" w:cs="Arial"/>
        </w:rPr>
        <w:t>tabulu</w:t>
      </w:r>
      <w:proofErr w:type="spellEnd"/>
      <w:r w:rsidR="0092444D" w:rsidRPr="0092444D">
        <w:rPr>
          <w:rFonts w:ascii="Arial" w:hAnsi="Arial" w:cs="Arial"/>
        </w:rPr>
        <w:t>.</w:t>
      </w:r>
    </w:p>
    <w:p w14:paraId="1FFC5FED" w14:textId="77777777" w:rsidR="0031740D" w:rsidRPr="006F0FB7" w:rsidRDefault="0031740D" w:rsidP="0031740D">
      <w:pPr>
        <w:spacing w:after="40"/>
        <w:jc w:val="both"/>
        <w:rPr>
          <w:rFonts w:ascii="Arial" w:hAnsi="Arial" w:cs="Arial"/>
        </w:rPr>
      </w:pPr>
      <w:r w:rsidRPr="0023485A">
        <w:rPr>
          <w:rFonts w:ascii="Arial" w:hAnsi="Arial" w:cs="Arial"/>
        </w:rPr>
        <w:t xml:space="preserve">7. </w:t>
      </w:r>
      <w:proofErr w:type="spellStart"/>
      <w:r w:rsidRPr="0023485A">
        <w:rPr>
          <w:rFonts w:ascii="Arial" w:hAnsi="Arial" w:cs="Arial"/>
        </w:rPr>
        <w:t>Piedāvājums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ir</w:t>
      </w:r>
      <w:proofErr w:type="spellEnd"/>
      <w:r w:rsidRPr="0023485A">
        <w:rPr>
          <w:rFonts w:ascii="Arial" w:hAnsi="Arial" w:cs="Arial"/>
        </w:rPr>
        <w:t xml:space="preserve"> </w:t>
      </w:r>
      <w:proofErr w:type="spellStart"/>
      <w:r w:rsidRPr="0023485A">
        <w:rPr>
          <w:rFonts w:ascii="Arial" w:hAnsi="Arial" w:cs="Arial"/>
        </w:rPr>
        <w:t>derīgs</w:t>
      </w:r>
      <w:proofErr w:type="spellEnd"/>
      <w:r w:rsidRPr="0023485A">
        <w:rPr>
          <w:rFonts w:ascii="Arial" w:hAnsi="Arial" w:cs="Arial"/>
        </w:rPr>
        <w:t xml:space="preserve"> 6 (</w:t>
      </w:r>
      <w:proofErr w:type="spellStart"/>
      <w:r w:rsidRPr="0023485A">
        <w:rPr>
          <w:rFonts w:ascii="Arial" w:hAnsi="Arial" w:cs="Arial"/>
        </w:rPr>
        <w:t>sešus</w:t>
      </w:r>
      <w:proofErr w:type="spellEnd"/>
      <w:r w:rsidRPr="0023485A">
        <w:rPr>
          <w:rFonts w:ascii="Arial" w:hAnsi="Arial" w:cs="Arial"/>
        </w:rPr>
        <w:t xml:space="preserve">) </w:t>
      </w:r>
      <w:proofErr w:type="spellStart"/>
      <w:r w:rsidRPr="0023485A">
        <w:rPr>
          <w:rFonts w:ascii="Arial" w:hAnsi="Arial" w:cs="Arial"/>
        </w:rPr>
        <w:t>mēnešus</w:t>
      </w:r>
      <w:proofErr w:type="spellEnd"/>
      <w:r w:rsidRPr="0023485A">
        <w:rPr>
          <w:rFonts w:ascii="Arial" w:hAnsi="Arial" w:cs="Arial"/>
        </w:rPr>
        <w:t xml:space="preserve"> no </w:t>
      </w:r>
      <w:proofErr w:type="spellStart"/>
      <w:r w:rsidRPr="0023485A">
        <w:rPr>
          <w:rFonts w:ascii="Arial" w:hAnsi="Arial" w:cs="Arial"/>
        </w:rPr>
        <w:t>piedāvājuma</w:t>
      </w:r>
      <w:proofErr w:type="spellEnd"/>
      <w:r w:rsidRPr="006F0FB7">
        <w:rPr>
          <w:rFonts w:ascii="Arial" w:hAnsi="Arial" w:cs="Arial"/>
        </w:rPr>
        <w:t xml:space="preserve"> </w:t>
      </w:r>
      <w:proofErr w:type="spellStart"/>
      <w:r w:rsidRPr="006F0FB7">
        <w:rPr>
          <w:rFonts w:ascii="Arial" w:hAnsi="Arial" w:cs="Arial"/>
        </w:rPr>
        <w:t>iesniegšanas</w:t>
      </w:r>
      <w:proofErr w:type="spellEnd"/>
      <w:r w:rsidRPr="006F0FB7">
        <w:rPr>
          <w:rFonts w:ascii="Arial" w:hAnsi="Arial" w:cs="Arial"/>
        </w:rPr>
        <w:t xml:space="preserve"> </w:t>
      </w:r>
      <w:proofErr w:type="spellStart"/>
      <w:r w:rsidRPr="006F0FB7">
        <w:rPr>
          <w:rFonts w:ascii="Arial" w:hAnsi="Arial" w:cs="Arial"/>
        </w:rPr>
        <w:t>dienas</w:t>
      </w:r>
      <w:proofErr w:type="spellEnd"/>
      <w:r w:rsidRPr="006F0FB7">
        <w:rPr>
          <w:rFonts w:ascii="Arial" w:hAnsi="Arial" w:cs="Arial"/>
        </w:rPr>
        <w:t>.</w:t>
      </w:r>
    </w:p>
    <w:tbl>
      <w:tblPr>
        <w:tblW w:w="0" w:type="auto"/>
        <w:jc w:val="center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3118"/>
        <w:gridCol w:w="6237"/>
      </w:tblGrid>
      <w:tr w:rsidR="0031740D" w:rsidRPr="006F0FB7" w14:paraId="7AD55831" w14:textId="77777777" w:rsidTr="00E751E8">
        <w:trPr>
          <w:jc w:val="center"/>
        </w:trPr>
        <w:tc>
          <w:tcPr>
            <w:tcW w:w="3118" w:type="dxa"/>
            <w:vAlign w:val="center"/>
          </w:tcPr>
          <w:p w14:paraId="2FF8D2A0" w14:textId="77777777" w:rsidR="0031740D" w:rsidRPr="006F0FB7" w:rsidRDefault="0031740D" w:rsidP="00E751E8">
            <w:pPr>
              <w:spacing w:after="0"/>
              <w:rPr>
                <w:rFonts w:ascii="Arial" w:hAnsi="Arial" w:cs="Arial"/>
              </w:rPr>
            </w:pPr>
            <w:proofErr w:type="spellStart"/>
            <w:r w:rsidRPr="006F0FB7">
              <w:rPr>
                <w:rFonts w:ascii="Arial" w:hAnsi="Arial" w:cs="Arial"/>
              </w:rPr>
              <w:t>Pretendenta</w:t>
            </w:r>
            <w:proofErr w:type="spellEnd"/>
            <w:r w:rsidRPr="006F0FB7">
              <w:rPr>
                <w:rFonts w:ascii="Arial" w:hAnsi="Arial" w:cs="Arial"/>
              </w:rPr>
              <w:t xml:space="preserve"> </w:t>
            </w:r>
            <w:proofErr w:type="spellStart"/>
            <w:r w:rsidRPr="006F0FB7">
              <w:rPr>
                <w:rFonts w:ascii="Arial" w:hAnsi="Arial" w:cs="Arial"/>
              </w:rPr>
              <w:t>nosaukums</w:t>
            </w:r>
            <w:proofErr w:type="spellEnd"/>
            <w:r w:rsidRPr="006F0FB7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vAlign w:val="center"/>
          </w:tcPr>
          <w:p w14:paraId="77B5218F" w14:textId="77777777" w:rsidR="0031740D" w:rsidRPr="006F0FB7" w:rsidRDefault="0031740D" w:rsidP="00E751E8">
            <w:pPr>
              <w:spacing w:after="0"/>
              <w:rPr>
                <w:rFonts w:ascii="Arial" w:hAnsi="Arial" w:cs="Arial"/>
              </w:rPr>
            </w:pPr>
          </w:p>
        </w:tc>
      </w:tr>
      <w:tr w:rsidR="0031740D" w:rsidRPr="006F0FB7" w14:paraId="37583BB7" w14:textId="77777777" w:rsidTr="00E751E8">
        <w:trPr>
          <w:jc w:val="center"/>
        </w:trPr>
        <w:tc>
          <w:tcPr>
            <w:tcW w:w="3118" w:type="dxa"/>
            <w:vAlign w:val="center"/>
          </w:tcPr>
          <w:p w14:paraId="65A549B5" w14:textId="77777777" w:rsidR="0031740D" w:rsidRPr="006F0FB7" w:rsidRDefault="0031740D" w:rsidP="00E751E8">
            <w:pPr>
              <w:spacing w:after="0"/>
              <w:rPr>
                <w:rFonts w:ascii="Arial" w:hAnsi="Arial" w:cs="Arial"/>
              </w:rPr>
            </w:pPr>
            <w:proofErr w:type="spellStart"/>
            <w:r w:rsidRPr="006F0FB7">
              <w:rPr>
                <w:rFonts w:ascii="Arial" w:hAnsi="Arial" w:cs="Arial"/>
              </w:rPr>
              <w:t>Reģistrācijas</w:t>
            </w:r>
            <w:proofErr w:type="spellEnd"/>
            <w:r w:rsidRPr="006F0FB7">
              <w:rPr>
                <w:rFonts w:ascii="Arial" w:hAnsi="Arial" w:cs="Arial"/>
              </w:rPr>
              <w:t xml:space="preserve"> Nr.:</w:t>
            </w:r>
          </w:p>
        </w:tc>
        <w:tc>
          <w:tcPr>
            <w:tcW w:w="6237" w:type="dxa"/>
            <w:vAlign w:val="center"/>
          </w:tcPr>
          <w:p w14:paraId="110992FA" w14:textId="77777777" w:rsidR="0031740D" w:rsidRPr="006F0FB7" w:rsidRDefault="0031740D" w:rsidP="00E751E8">
            <w:pPr>
              <w:spacing w:after="0"/>
              <w:rPr>
                <w:rFonts w:ascii="Arial" w:hAnsi="Arial" w:cs="Arial"/>
              </w:rPr>
            </w:pPr>
          </w:p>
        </w:tc>
      </w:tr>
      <w:tr w:rsidR="0031740D" w:rsidRPr="006F0FB7" w14:paraId="44E8A529" w14:textId="77777777" w:rsidTr="00E751E8">
        <w:trPr>
          <w:jc w:val="center"/>
        </w:trPr>
        <w:tc>
          <w:tcPr>
            <w:tcW w:w="3118" w:type="dxa"/>
            <w:vAlign w:val="center"/>
          </w:tcPr>
          <w:p w14:paraId="4EF7AC7A" w14:textId="77777777" w:rsidR="0031740D" w:rsidRPr="006F0FB7" w:rsidRDefault="0031740D" w:rsidP="00E751E8">
            <w:pPr>
              <w:spacing w:after="0"/>
              <w:rPr>
                <w:rFonts w:ascii="Arial" w:hAnsi="Arial" w:cs="Arial"/>
              </w:rPr>
            </w:pPr>
            <w:proofErr w:type="spellStart"/>
            <w:r w:rsidRPr="006F0FB7">
              <w:rPr>
                <w:rFonts w:ascii="Arial" w:hAnsi="Arial" w:cs="Arial"/>
              </w:rPr>
              <w:t>Juridiskā</w:t>
            </w:r>
            <w:proofErr w:type="spellEnd"/>
            <w:r w:rsidRPr="006F0FB7">
              <w:rPr>
                <w:rFonts w:ascii="Arial" w:hAnsi="Arial" w:cs="Arial"/>
              </w:rPr>
              <w:t xml:space="preserve"> </w:t>
            </w:r>
            <w:proofErr w:type="spellStart"/>
            <w:r w:rsidRPr="006F0FB7">
              <w:rPr>
                <w:rFonts w:ascii="Arial" w:hAnsi="Arial" w:cs="Arial"/>
              </w:rPr>
              <w:t>adrese</w:t>
            </w:r>
            <w:proofErr w:type="spellEnd"/>
            <w:r w:rsidRPr="006F0FB7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vAlign w:val="center"/>
          </w:tcPr>
          <w:p w14:paraId="0EA0ABBA" w14:textId="77777777" w:rsidR="0031740D" w:rsidRPr="006F0FB7" w:rsidRDefault="0031740D" w:rsidP="00E751E8">
            <w:pPr>
              <w:spacing w:after="0"/>
              <w:rPr>
                <w:rFonts w:ascii="Arial" w:hAnsi="Arial" w:cs="Arial"/>
              </w:rPr>
            </w:pPr>
          </w:p>
        </w:tc>
      </w:tr>
      <w:tr w:rsidR="0031740D" w:rsidRPr="006F0FB7" w14:paraId="127032F6" w14:textId="77777777" w:rsidTr="00E751E8">
        <w:trPr>
          <w:jc w:val="center"/>
        </w:trPr>
        <w:tc>
          <w:tcPr>
            <w:tcW w:w="3118" w:type="dxa"/>
            <w:vAlign w:val="center"/>
          </w:tcPr>
          <w:p w14:paraId="2C14DE47" w14:textId="5629D0C3" w:rsidR="0031740D" w:rsidRPr="006F0FB7" w:rsidRDefault="00AE2B9D" w:rsidP="00E751E8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Faktiskā</w:t>
            </w:r>
            <w:proofErr w:type="spellEnd"/>
            <w:r w:rsidR="0031740D" w:rsidRPr="006F0FB7">
              <w:rPr>
                <w:rFonts w:ascii="Arial" w:hAnsi="Arial" w:cs="Arial"/>
              </w:rPr>
              <w:t xml:space="preserve"> </w:t>
            </w:r>
            <w:proofErr w:type="spellStart"/>
            <w:r w:rsidR="0031740D" w:rsidRPr="006F0FB7">
              <w:rPr>
                <w:rFonts w:ascii="Arial" w:hAnsi="Arial" w:cs="Arial"/>
              </w:rPr>
              <w:t>adrese</w:t>
            </w:r>
            <w:proofErr w:type="spellEnd"/>
            <w:r w:rsidR="0031740D" w:rsidRPr="006F0FB7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vAlign w:val="center"/>
          </w:tcPr>
          <w:p w14:paraId="37A00F1A" w14:textId="77777777" w:rsidR="0031740D" w:rsidRPr="006F0FB7" w:rsidRDefault="0031740D" w:rsidP="00E751E8">
            <w:pPr>
              <w:spacing w:after="0"/>
              <w:rPr>
                <w:rFonts w:ascii="Arial" w:hAnsi="Arial" w:cs="Arial"/>
              </w:rPr>
            </w:pPr>
          </w:p>
        </w:tc>
      </w:tr>
      <w:tr w:rsidR="0031740D" w:rsidRPr="006F0FB7" w14:paraId="55811100" w14:textId="77777777" w:rsidTr="00E751E8">
        <w:trPr>
          <w:jc w:val="center"/>
        </w:trPr>
        <w:tc>
          <w:tcPr>
            <w:tcW w:w="3118" w:type="dxa"/>
            <w:vAlign w:val="center"/>
          </w:tcPr>
          <w:p w14:paraId="755FCB06" w14:textId="77777777" w:rsidR="0031740D" w:rsidRPr="006F0FB7" w:rsidRDefault="0031740D" w:rsidP="00E751E8">
            <w:pPr>
              <w:spacing w:after="0"/>
              <w:rPr>
                <w:rFonts w:ascii="Arial" w:hAnsi="Arial" w:cs="Arial"/>
              </w:rPr>
            </w:pPr>
            <w:proofErr w:type="spellStart"/>
            <w:r w:rsidRPr="006F0FB7">
              <w:rPr>
                <w:rFonts w:ascii="Arial" w:hAnsi="Arial" w:cs="Arial"/>
              </w:rPr>
              <w:t>Tālruņa</w:t>
            </w:r>
            <w:proofErr w:type="spellEnd"/>
            <w:r w:rsidRPr="006F0FB7">
              <w:rPr>
                <w:rFonts w:ascii="Arial" w:hAnsi="Arial" w:cs="Arial"/>
              </w:rPr>
              <w:t xml:space="preserve"> Nr.:</w:t>
            </w:r>
          </w:p>
        </w:tc>
        <w:tc>
          <w:tcPr>
            <w:tcW w:w="6237" w:type="dxa"/>
            <w:vAlign w:val="center"/>
          </w:tcPr>
          <w:p w14:paraId="76FCA634" w14:textId="77777777" w:rsidR="0031740D" w:rsidRPr="006F0FB7" w:rsidRDefault="0031740D" w:rsidP="00E751E8">
            <w:pPr>
              <w:spacing w:after="0"/>
              <w:rPr>
                <w:rFonts w:ascii="Arial" w:hAnsi="Arial" w:cs="Arial"/>
              </w:rPr>
            </w:pPr>
          </w:p>
        </w:tc>
      </w:tr>
      <w:tr w:rsidR="0031740D" w:rsidRPr="006F0FB7" w14:paraId="362A0D10" w14:textId="77777777" w:rsidTr="00E751E8">
        <w:trPr>
          <w:jc w:val="center"/>
        </w:trPr>
        <w:tc>
          <w:tcPr>
            <w:tcW w:w="3118" w:type="dxa"/>
            <w:vAlign w:val="center"/>
          </w:tcPr>
          <w:p w14:paraId="53760D6F" w14:textId="77777777" w:rsidR="0031740D" w:rsidRPr="006F0FB7" w:rsidRDefault="0031740D" w:rsidP="00E751E8">
            <w:pPr>
              <w:spacing w:after="0"/>
              <w:rPr>
                <w:rFonts w:ascii="Arial" w:hAnsi="Arial" w:cs="Arial"/>
              </w:rPr>
            </w:pPr>
            <w:r w:rsidRPr="006F0FB7">
              <w:rPr>
                <w:rFonts w:ascii="Arial" w:hAnsi="Arial" w:cs="Arial"/>
              </w:rPr>
              <w:t>E-pasts:</w:t>
            </w:r>
          </w:p>
        </w:tc>
        <w:tc>
          <w:tcPr>
            <w:tcW w:w="6237" w:type="dxa"/>
            <w:vAlign w:val="center"/>
          </w:tcPr>
          <w:p w14:paraId="72EE2C65" w14:textId="77777777" w:rsidR="0031740D" w:rsidRPr="006F0FB7" w:rsidRDefault="0031740D" w:rsidP="00E751E8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0643E7B9" w14:textId="77777777" w:rsidR="0031740D" w:rsidRPr="006F0FB7" w:rsidRDefault="0031740D" w:rsidP="0031740D">
      <w:pPr>
        <w:spacing w:after="40"/>
        <w:rPr>
          <w:rFonts w:ascii="Arial" w:hAnsi="Arial" w:cs="Arial"/>
        </w:rPr>
      </w:pPr>
    </w:p>
    <w:p w14:paraId="761D4D91" w14:textId="77777777" w:rsidR="0031740D" w:rsidRPr="006F0FB7" w:rsidRDefault="0031740D" w:rsidP="0031740D">
      <w:pPr>
        <w:spacing w:after="40"/>
        <w:rPr>
          <w:rFonts w:ascii="Arial" w:hAnsi="Arial" w:cs="Arial"/>
        </w:rPr>
      </w:pPr>
      <w:proofErr w:type="spellStart"/>
      <w:r w:rsidRPr="006F0FB7">
        <w:rPr>
          <w:rFonts w:ascii="Arial" w:hAnsi="Arial" w:cs="Arial"/>
        </w:rPr>
        <w:t>Kontaktpersona</w:t>
      </w:r>
      <w:proofErr w:type="spellEnd"/>
      <w:r w:rsidRPr="006F0FB7">
        <w:rPr>
          <w:rFonts w:ascii="Arial" w:hAnsi="Arial" w:cs="Arial"/>
        </w:rPr>
        <w:t>: _________________________ (</w:t>
      </w:r>
      <w:proofErr w:type="spellStart"/>
      <w:r w:rsidRPr="006F0FB7">
        <w:rPr>
          <w:rFonts w:ascii="Arial" w:hAnsi="Arial" w:cs="Arial"/>
        </w:rPr>
        <w:t>vārds</w:t>
      </w:r>
      <w:proofErr w:type="spellEnd"/>
      <w:r w:rsidRPr="006F0FB7">
        <w:rPr>
          <w:rFonts w:ascii="Arial" w:hAnsi="Arial" w:cs="Arial"/>
        </w:rPr>
        <w:t xml:space="preserve">, </w:t>
      </w:r>
      <w:proofErr w:type="spellStart"/>
      <w:r w:rsidRPr="006F0FB7">
        <w:rPr>
          <w:rFonts w:ascii="Arial" w:hAnsi="Arial" w:cs="Arial"/>
        </w:rPr>
        <w:t>uzvārds</w:t>
      </w:r>
      <w:proofErr w:type="spellEnd"/>
      <w:r w:rsidRPr="006F0FB7">
        <w:rPr>
          <w:rFonts w:ascii="Arial" w:hAnsi="Arial" w:cs="Arial"/>
        </w:rPr>
        <w:t>) ___________________ (</w:t>
      </w:r>
      <w:proofErr w:type="spellStart"/>
      <w:r w:rsidRPr="006F0FB7">
        <w:rPr>
          <w:rFonts w:ascii="Arial" w:hAnsi="Arial" w:cs="Arial"/>
        </w:rPr>
        <w:t>tālruņa</w:t>
      </w:r>
      <w:proofErr w:type="spellEnd"/>
      <w:r w:rsidRPr="006F0FB7">
        <w:rPr>
          <w:rFonts w:ascii="Arial" w:hAnsi="Arial" w:cs="Arial"/>
        </w:rPr>
        <w:t xml:space="preserve"> Nr.)</w:t>
      </w:r>
    </w:p>
    <w:p w14:paraId="5D3597B4" w14:textId="77777777" w:rsidR="0031740D" w:rsidRPr="006F0FB7" w:rsidRDefault="0031740D" w:rsidP="0031740D">
      <w:pPr>
        <w:spacing w:after="40"/>
        <w:rPr>
          <w:rFonts w:ascii="Arial" w:hAnsi="Arial" w:cs="Arial"/>
        </w:rPr>
      </w:pPr>
    </w:p>
    <w:p w14:paraId="6C09C11C" w14:textId="77777777" w:rsidR="0031740D" w:rsidRPr="006F0FB7" w:rsidRDefault="0031740D" w:rsidP="0031740D">
      <w:pPr>
        <w:spacing w:after="40"/>
        <w:rPr>
          <w:rFonts w:ascii="Arial" w:hAnsi="Arial" w:cs="Arial"/>
        </w:rPr>
      </w:pPr>
      <w:proofErr w:type="spellStart"/>
      <w:r w:rsidRPr="006F0FB7">
        <w:rPr>
          <w:rFonts w:ascii="Arial" w:hAnsi="Arial" w:cs="Arial"/>
        </w:rPr>
        <w:t>Iepirkuma</w:t>
      </w:r>
      <w:proofErr w:type="spellEnd"/>
      <w:r w:rsidRPr="006F0FB7">
        <w:rPr>
          <w:rFonts w:ascii="Arial" w:hAnsi="Arial" w:cs="Arial"/>
        </w:rPr>
        <w:t xml:space="preserve"> </w:t>
      </w:r>
      <w:proofErr w:type="spellStart"/>
      <w:r w:rsidRPr="006F0FB7">
        <w:rPr>
          <w:rFonts w:ascii="Arial" w:hAnsi="Arial" w:cs="Arial"/>
        </w:rPr>
        <w:t>līguma</w:t>
      </w:r>
      <w:proofErr w:type="spellEnd"/>
      <w:r w:rsidRPr="006F0FB7">
        <w:rPr>
          <w:rFonts w:ascii="Arial" w:hAnsi="Arial" w:cs="Arial"/>
        </w:rPr>
        <w:t xml:space="preserve"> </w:t>
      </w:r>
      <w:proofErr w:type="spellStart"/>
      <w:r w:rsidRPr="006F0FB7">
        <w:rPr>
          <w:rFonts w:ascii="Arial" w:hAnsi="Arial" w:cs="Arial"/>
        </w:rPr>
        <w:t>slēgšanas</w:t>
      </w:r>
      <w:proofErr w:type="spellEnd"/>
      <w:r w:rsidRPr="006F0FB7">
        <w:rPr>
          <w:rFonts w:ascii="Arial" w:hAnsi="Arial" w:cs="Arial"/>
        </w:rPr>
        <w:t xml:space="preserve"> </w:t>
      </w:r>
      <w:proofErr w:type="spellStart"/>
      <w:r w:rsidRPr="006F0FB7">
        <w:rPr>
          <w:rFonts w:ascii="Arial" w:hAnsi="Arial" w:cs="Arial"/>
        </w:rPr>
        <w:t>gadījumā</w:t>
      </w:r>
      <w:proofErr w:type="spellEnd"/>
      <w:r w:rsidRPr="006F0FB7">
        <w:rPr>
          <w:rFonts w:ascii="Arial" w:hAnsi="Arial" w:cs="Arial"/>
        </w:rPr>
        <w:t xml:space="preserve"> no </w:t>
      </w:r>
      <w:proofErr w:type="spellStart"/>
      <w:r w:rsidRPr="006F0FB7">
        <w:rPr>
          <w:rFonts w:ascii="Arial" w:hAnsi="Arial" w:cs="Arial"/>
        </w:rPr>
        <w:t>mūsu</w:t>
      </w:r>
      <w:proofErr w:type="spellEnd"/>
      <w:r w:rsidRPr="006F0FB7">
        <w:rPr>
          <w:rFonts w:ascii="Arial" w:hAnsi="Arial" w:cs="Arial"/>
        </w:rPr>
        <w:t xml:space="preserve"> </w:t>
      </w:r>
      <w:proofErr w:type="spellStart"/>
      <w:r w:rsidRPr="006F0FB7">
        <w:rPr>
          <w:rFonts w:ascii="Arial" w:hAnsi="Arial" w:cs="Arial"/>
        </w:rPr>
        <w:t>puses</w:t>
      </w:r>
      <w:proofErr w:type="spellEnd"/>
      <w:r w:rsidRPr="006F0FB7">
        <w:rPr>
          <w:rFonts w:ascii="Arial" w:hAnsi="Arial" w:cs="Arial"/>
        </w:rPr>
        <w:t xml:space="preserve"> </w:t>
      </w:r>
      <w:proofErr w:type="spellStart"/>
      <w:r w:rsidRPr="006F0FB7">
        <w:rPr>
          <w:rFonts w:ascii="Arial" w:hAnsi="Arial" w:cs="Arial"/>
        </w:rPr>
        <w:t>līgumu</w:t>
      </w:r>
      <w:proofErr w:type="spellEnd"/>
      <w:r w:rsidRPr="006F0FB7">
        <w:rPr>
          <w:rFonts w:ascii="Arial" w:hAnsi="Arial" w:cs="Arial"/>
        </w:rPr>
        <w:t xml:space="preserve"> </w:t>
      </w:r>
      <w:proofErr w:type="spellStart"/>
      <w:r w:rsidRPr="006F0FB7">
        <w:rPr>
          <w:rFonts w:ascii="Arial" w:hAnsi="Arial" w:cs="Arial"/>
        </w:rPr>
        <w:t>parakstīs</w:t>
      </w:r>
      <w:proofErr w:type="spellEnd"/>
      <w:r w:rsidRPr="006F0FB7">
        <w:rPr>
          <w:rFonts w:ascii="Arial" w:hAnsi="Arial" w:cs="Arial"/>
        </w:rPr>
        <w:t xml:space="preserve"> </w:t>
      </w:r>
      <w:proofErr w:type="spellStart"/>
      <w:r w:rsidRPr="006F0FB7">
        <w:rPr>
          <w:rFonts w:ascii="Arial" w:hAnsi="Arial" w:cs="Arial"/>
        </w:rPr>
        <w:t>Pretendenta</w:t>
      </w:r>
      <w:proofErr w:type="spellEnd"/>
      <w:r w:rsidRPr="006F0FB7">
        <w:rPr>
          <w:rFonts w:ascii="Arial" w:hAnsi="Arial" w:cs="Arial"/>
        </w:rPr>
        <w:t xml:space="preserve"> </w:t>
      </w:r>
      <w:proofErr w:type="spellStart"/>
      <w:r w:rsidRPr="006F0FB7">
        <w:rPr>
          <w:rFonts w:ascii="Arial" w:hAnsi="Arial" w:cs="Arial"/>
        </w:rPr>
        <w:t>pārstāvis</w:t>
      </w:r>
      <w:proofErr w:type="spellEnd"/>
      <w:r w:rsidRPr="006F0FB7">
        <w:rPr>
          <w:rFonts w:ascii="Arial" w:hAnsi="Arial" w:cs="Arial"/>
        </w:rPr>
        <w:t>: _____________ /</w:t>
      </w:r>
      <w:proofErr w:type="spellStart"/>
      <w:r w:rsidRPr="006F0FB7">
        <w:rPr>
          <w:rFonts w:ascii="Arial" w:hAnsi="Arial" w:cs="Arial"/>
        </w:rPr>
        <w:t>amats</w:t>
      </w:r>
      <w:proofErr w:type="spellEnd"/>
      <w:r w:rsidRPr="006F0FB7">
        <w:rPr>
          <w:rFonts w:ascii="Arial" w:hAnsi="Arial" w:cs="Arial"/>
        </w:rPr>
        <w:t xml:space="preserve">, </w:t>
      </w:r>
      <w:proofErr w:type="spellStart"/>
      <w:r w:rsidRPr="006F0FB7">
        <w:rPr>
          <w:rFonts w:ascii="Arial" w:hAnsi="Arial" w:cs="Arial"/>
        </w:rPr>
        <w:t>vārds</w:t>
      </w:r>
      <w:proofErr w:type="spellEnd"/>
      <w:r w:rsidRPr="006F0FB7">
        <w:rPr>
          <w:rFonts w:ascii="Arial" w:hAnsi="Arial" w:cs="Arial"/>
        </w:rPr>
        <w:t xml:space="preserve">, </w:t>
      </w:r>
      <w:proofErr w:type="spellStart"/>
      <w:r w:rsidRPr="006F0FB7">
        <w:rPr>
          <w:rFonts w:ascii="Arial" w:hAnsi="Arial" w:cs="Arial"/>
        </w:rPr>
        <w:t>uzvārds</w:t>
      </w:r>
      <w:proofErr w:type="spellEnd"/>
      <w:r w:rsidRPr="006F0FB7">
        <w:rPr>
          <w:rFonts w:ascii="Arial" w:hAnsi="Arial" w:cs="Arial"/>
        </w:rPr>
        <w:t xml:space="preserve">/, </w:t>
      </w:r>
      <w:proofErr w:type="spellStart"/>
      <w:r w:rsidRPr="006F0FB7">
        <w:rPr>
          <w:rFonts w:ascii="Arial" w:hAnsi="Arial" w:cs="Arial"/>
        </w:rPr>
        <w:t>kurš</w:t>
      </w:r>
      <w:proofErr w:type="spellEnd"/>
      <w:r w:rsidRPr="006F0FB7">
        <w:rPr>
          <w:rFonts w:ascii="Arial" w:hAnsi="Arial" w:cs="Arial"/>
        </w:rPr>
        <w:t xml:space="preserve"> </w:t>
      </w:r>
      <w:proofErr w:type="spellStart"/>
      <w:r w:rsidRPr="006F0FB7">
        <w:rPr>
          <w:rFonts w:ascii="Arial" w:hAnsi="Arial" w:cs="Arial"/>
        </w:rPr>
        <w:t>Pretendentu</w:t>
      </w:r>
      <w:proofErr w:type="spellEnd"/>
      <w:r w:rsidRPr="006F0FB7">
        <w:rPr>
          <w:rFonts w:ascii="Arial" w:hAnsi="Arial" w:cs="Arial"/>
        </w:rPr>
        <w:t xml:space="preserve"> </w:t>
      </w:r>
      <w:proofErr w:type="spellStart"/>
      <w:r w:rsidRPr="006F0FB7">
        <w:rPr>
          <w:rFonts w:ascii="Arial" w:hAnsi="Arial" w:cs="Arial"/>
        </w:rPr>
        <w:t>pārstāv</w:t>
      </w:r>
      <w:proofErr w:type="spellEnd"/>
      <w:r w:rsidRPr="006F0FB7">
        <w:rPr>
          <w:rFonts w:ascii="Arial" w:hAnsi="Arial" w:cs="Arial"/>
        </w:rPr>
        <w:t xml:space="preserve"> </w:t>
      </w:r>
      <w:proofErr w:type="spellStart"/>
      <w:r w:rsidRPr="006F0FB7">
        <w:rPr>
          <w:rFonts w:ascii="Arial" w:hAnsi="Arial" w:cs="Arial"/>
        </w:rPr>
        <w:t>uz</w:t>
      </w:r>
      <w:proofErr w:type="spellEnd"/>
      <w:r w:rsidRPr="006F0FB7">
        <w:rPr>
          <w:rFonts w:ascii="Arial" w:hAnsi="Arial" w:cs="Arial"/>
        </w:rPr>
        <w:t xml:space="preserve"> _____________________ /</w:t>
      </w:r>
      <w:proofErr w:type="spellStart"/>
      <w:r w:rsidRPr="006F0FB7">
        <w:rPr>
          <w:rFonts w:ascii="Arial" w:hAnsi="Arial" w:cs="Arial"/>
        </w:rPr>
        <w:t>statūtu</w:t>
      </w:r>
      <w:proofErr w:type="spellEnd"/>
      <w:r w:rsidRPr="006F0FB7">
        <w:rPr>
          <w:rFonts w:ascii="Arial" w:hAnsi="Arial" w:cs="Arial"/>
        </w:rPr>
        <w:t xml:space="preserve">, </w:t>
      </w:r>
      <w:proofErr w:type="spellStart"/>
      <w:r w:rsidRPr="006F0FB7">
        <w:rPr>
          <w:rFonts w:ascii="Arial" w:hAnsi="Arial" w:cs="Arial"/>
        </w:rPr>
        <w:t>pilnvaras</w:t>
      </w:r>
      <w:proofErr w:type="spellEnd"/>
      <w:r w:rsidRPr="006F0FB7">
        <w:rPr>
          <w:rFonts w:ascii="Arial" w:hAnsi="Arial" w:cs="Arial"/>
        </w:rPr>
        <w:t xml:space="preserve"> </w:t>
      </w:r>
      <w:proofErr w:type="spellStart"/>
      <w:r w:rsidRPr="006F0FB7">
        <w:rPr>
          <w:rFonts w:ascii="Arial" w:hAnsi="Arial" w:cs="Arial"/>
        </w:rPr>
        <w:t>vai</w:t>
      </w:r>
      <w:proofErr w:type="spellEnd"/>
      <w:r w:rsidRPr="006F0FB7">
        <w:rPr>
          <w:rFonts w:ascii="Arial" w:hAnsi="Arial" w:cs="Arial"/>
        </w:rPr>
        <w:t xml:space="preserve"> </w:t>
      </w:r>
      <w:proofErr w:type="spellStart"/>
      <w:r w:rsidRPr="006F0FB7">
        <w:rPr>
          <w:rFonts w:ascii="Arial" w:hAnsi="Arial" w:cs="Arial"/>
        </w:rPr>
        <w:t>cita</w:t>
      </w:r>
      <w:proofErr w:type="spellEnd"/>
      <w:r w:rsidRPr="006F0FB7">
        <w:rPr>
          <w:rFonts w:ascii="Arial" w:hAnsi="Arial" w:cs="Arial"/>
        </w:rPr>
        <w:t xml:space="preserve"> </w:t>
      </w:r>
      <w:proofErr w:type="spellStart"/>
      <w:r w:rsidRPr="006F0FB7">
        <w:rPr>
          <w:rFonts w:ascii="Arial" w:hAnsi="Arial" w:cs="Arial"/>
        </w:rPr>
        <w:t>dokumenta</w:t>
      </w:r>
      <w:proofErr w:type="spellEnd"/>
      <w:r w:rsidRPr="006F0FB7">
        <w:rPr>
          <w:rFonts w:ascii="Arial" w:hAnsi="Arial" w:cs="Arial"/>
        </w:rPr>
        <w:t xml:space="preserve"> – </w:t>
      </w:r>
      <w:proofErr w:type="spellStart"/>
      <w:r w:rsidRPr="006F0FB7">
        <w:rPr>
          <w:rFonts w:ascii="Arial" w:hAnsi="Arial" w:cs="Arial"/>
        </w:rPr>
        <w:t>norādīt</w:t>
      </w:r>
      <w:proofErr w:type="spellEnd"/>
      <w:r w:rsidRPr="006F0FB7">
        <w:rPr>
          <w:rFonts w:ascii="Arial" w:hAnsi="Arial" w:cs="Arial"/>
        </w:rPr>
        <w:t xml:space="preserve"> </w:t>
      </w:r>
      <w:proofErr w:type="spellStart"/>
      <w:r w:rsidRPr="006F0FB7">
        <w:rPr>
          <w:rFonts w:ascii="Arial" w:hAnsi="Arial" w:cs="Arial"/>
        </w:rPr>
        <w:t>atbilstošo</w:t>
      </w:r>
      <w:proofErr w:type="spellEnd"/>
      <w:r w:rsidRPr="006F0FB7">
        <w:rPr>
          <w:rFonts w:ascii="Arial" w:hAnsi="Arial" w:cs="Arial"/>
        </w:rPr>
        <w:t xml:space="preserve">/ </w:t>
      </w:r>
      <w:proofErr w:type="spellStart"/>
      <w:r w:rsidRPr="006F0FB7">
        <w:rPr>
          <w:rFonts w:ascii="Arial" w:hAnsi="Arial" w:cs="Arial"/>
        </w:rPr>
        <w:t>pamata</w:t>
      </w:r>
      <w:proofErr w:type="spellEnd"/>
      <w:r w:rsidRPr="006F0FB7">
        <w:rPr>
          <w:rFonts w:ascii="Arial" w:hAnsi="Arial" w:cs="Arial"/>
        </w:rPr>
        <w:t>.</w:t>
      </w:r>
    </w:p>
    <w:p w14:paraId="4D423E84" w14:textId="77777777" w:rsidR="0031740D" w:rsidRPr="006F0FB7" w:rsidRDefault="0031740D" w:rsidP="0031740D">
      <w:pPr>
        <w:spacing w:after="40"/>
        <w:rPr>
          <w:rFonts w:ascii="Arial" w:hAnsi="Arial" w:cs="Arial"/>
        </w:rPr>
      </w:pPr>
      <w:proofErr w:type="spellStart"/>
      <w:r w:rsidRPr="006F0FB7">
        <w:rPr>
          <w:rFonts w:ascii="Arial" w:hAnsi="Arial" w:cs="Arial"/>
        </w:rPr>
        <w:t>Ar</w:t>
      </w:r>
      <w:proofErr w:type="spellEnd"/>
      <w:r w:rsidRPr="006F0FB7">
        <w:rPr>
          <w:rFonts w:ascii="Arial" w:hAnsi="Arial" w:cs="Arial"/>
        </w:rPr>
        <w:t xml:space="preserve"> </w:t>
      </w:r>
      <w:proofErr w:type="spellStart"/>
      <w:r w:rsidRPr="006F0FB7">
        <w:rPr>
          <w:rFonts w:ascii="Arial" w:hAnsi="Arial" w:cs="Arial"/>
        </w:rPr>
        <w:t>šo</w:t>
      </w:r>
      <w:proofErr w:type="spellEnd"/>
      <w:r w:rsidRPr="006F0FB7">
        <w:rPr>
          <w:rFonts w:ascii="Arial" w:hAnsi="Arial" w:cs="Arial"/>
        </w:rPr>
        <w:t xml:space="preserve"> </w:t>
      </w:r>
      <w:proofErr w:type="spellStart"/>
      <w:r w:rsidRPr="006F0FB7">
        <w:rPr>
          <w:rFonts w:ascii="Arial" w:hAnsi="Arial" w:cs="Arial"/>
        </w:rPr>
        <w:t>apstiprinu</w:t>
      </w:r>
      <w:proofErr w:type="spellEnd"/>
      <w:r w:rsidRPr="006F0FB7">
        <w:rPr>
          <w:rFonts w:ascii="Arial" w:hAnsi="Arial" w:cs="Arial"/>
        </w:rPr>
        <w:t xml:space="preserve"> </w:t>
      </w:r>
      <w:proofErr w:type="spellStart"/>
      <w:r w:rsidRPr="006F0FB7">
        <w:rPr>
          <w:rFonts w:ascii="Arial" w:hAnsi="Arial" w:cs="Arial"/>
        </w:rPr>
        <w:t>sniegto</w:t>
      </w:r>
      <w:proofErr w:type="spellEnd"/>
      <w:r w:rsidRPr="006F0FB7">
        <w:rPr>
          <w:rFonts w:ascii="Arial" w:hAnsi="Arial" w:cs="Arial"/>
        </w:rPr>
        <w:t xml:space="preserve"> </w:t>
      </w:r>
      <w:proofErr w:type="spellStart"/>
      <w:r w:rsidRPr="006F0FB7">
        <w:rPr>
          <w:rFonts w:ascii="Arial" w:hAnsi="Arial" w:cs="Arial"/>
        </w:rPr>
        <w:t>ziņu</w:t>
      </w:r>
      <w:proofErr w:type="spellEnd"/>
      <w:r w:rsidRPr="006F0FB7">
        <w:rPr>
          <w:rFonts w:ascii="Arial" w:hAnsi="Arial" w:cs="Arial"/>
        </w:rPr>
        <w:t xml:space="preserve"> </w:t>
      </w:r>
      <w:proofErr w:type="spellStart"/>
      <w:r w:rsidRPr="006F0FB7">
        <w:rPr>
          <w:rFonts w:ascii="Arial" w:hAnsi="Arial" w:cs="Arial"/>
        </w:rPr>
        <w:t>patiesumu</w:t>
      </w:r>
      <w:proofErr w:type="spellEnd"/>
      <w:r w:rsidRPr="006F0FB7">
        <w:rPr>
          <w:rFonts w:ascii="Arial" w:hAnsi="Arial" w:cs="Arial"/>
        </w:rPr>
        <w:t>.</w:t>
      </w:r>
    </w:p>
    <w:p w14:paraId="016524CD" w14:textId="77777777" w:rsidR="0031740D" w:rsidRPr="006F0FB7" w:rsidRDefault="0031740D" w:rsidP="0031740D">
      <w:pPr>
        <w:spacing w:after="40"/>
        <w:rPr>
          <w:rFonts w:ascii="Arial" w:hAnsi="Arial" w:cs="Arial"/>
        </w:rPr>
      </w:pPr>
    </w:p>
    <w:p w14:paraId="20416D98" w14:textId="77777777" w:rsidR="0031740D" w:rsidRPr="006F0FB7" w:rsidRDefault="0031740D" w:rsidP="0031740D">
      <w:pPr>
        <w:spacing w:after="40"/>
        <w:rPr>
          <w:rFonts w:ascii="Arial" w:hAnsi="Arial" w:cs="Arial"/>
        </w:rPr>
      </w:pPr>
      <w:r w:rsidRPr="006F0FB7">
        <w:rPr>
          <w:rFonts w:ascii="Arial" w:hAnsi="Arial" w:cs="Arial"/>
        </w:rPr>
        <w:t>Datums: _______________</w:t>
      </w:r>
    </w:p>
    <w:p w14:paraId="09161EA4" w14:textId="77777777" w:rsidR="0031740D" w:rsidRPr="006F0FB7" w:rsidRDefault="0031740D" w:rsidP="0031740D">
      <w:pPr>
        <w:spacing w:after="40"/>
        <w:rPr>
          <w:rFonts w:ascii="Arial" w:hAnsi="Arial" w:cs="Arial"/>
        </w:rPr>
      </w:pPr>
    </w:p>
    <w:p w14:paraId="1274A6C6" w14:textId="5000E8B0" w:rsidR="0031740D" w:rsidRPr="0092444D" w:rsidRDefault="0031740D" w:rsidP="0092444D">
      <w:pPr>
        <w:spacing w:after="40"/>
        <w:jc w:val="center"/>
        <w:rPr>
          <w:rFonts w:ascii="Arial" w:hAnsi="Arial" w:cs="Arial"/>
        </w:rPr>
      </w:pPr>
      <w:r w:rsidRPr="006F0FB7">
        <w:rPr>
          <w:rFonts w:ascii="Arial" w:hAnsi="Arial" w:cs="Arial"/>
        </w:rPr>
        <w:t>(</w:t>
      </w:r>
      <w:proofErr w:type="spellStart"/>
      <w:r w:rsidRPr="006F0FB7">
        <w:rPr>
          <w:rFonts w:ascii="Arial" w:hAnsi="Arial" w:cs="Arial"/>
        </w:rPr>
        <w:t>Pretendenta</w:t>
      </w:r>
      <w:proofErr w:type="spellEnd"/>
      <w:r w:rsidRPr="006F0FB7">
        <w:rPr>
          <w:rFonts w:ascii="Arial" w:hAnsi="Arial" w:cs="Arial"/>
        </w:rPr>
        <w:t xml:space="preserve"> </w:t>
      </w:r>
      <w:proofErr w:type="spellStart"/>
      <w:r w:rsidRPr="006F0FB7">
        <w:rPr>
          <w:rFonts w:ascii="Arial" w:hAnsi="Arial" w:cs="Arial"/>
        </w:rPr>
        <w:t>vai</w:t>
      </w:r>
      <w:proofErr w:type="spellEnd"/>
      <w:r w:rsidRPr="006F0FB7">
        <w:rPr>
          <w:rFonts w:ascii="Arial" w:hAnsi="Arial" w:cs="Arial"/>
        </w:rPr>
        <w:t xml:space="preserve"> </w:t>
      </w:r>
      <w:proofErr w:type="spellStart"/>
      <w:r w:rsidRPr="006F0FB7">
        <w:rPr>
          <w:rFonts w:ascii="Arial" w:hAnsi="Arial" w:cs="Arial"/>
        </w:rPr>
        <w:t>tā</w:t>
      </w:r>
      <w:proofErr w:type="spellEnd"/>
      <w:r w:rsidRPr="006F0FB7">
        <w:rPr>
          <w:rFonts w:ascii="Arial" w:hAnsi="Arial" w:cs="Arial"/>
        </w:rPr>
        <w:t xml:space="preserve"> </w:t>
      </w:r>
      <w:proofErr w:type="spellStart"/>
      <w:r w:rsidRPr="006F0FB7">
        <w:rPr>
          <w:rFonts w:ascii="Arial" w:hAnsi="Arial" w:cs="Arial"/>
        </w:rPr>
        <w:t>pilnvarotās</w:t>
      </w:r>
      <w:proofErr w:type="spellEnd"/>
      <w:r w:rsidRPr="006F0FB7">
        <w:rPr>
          <w:rFonts w:ascii="Arial" w:hAnsi="Arial" w:cs="Arial"/>
        </w:rPr>
        <w:t xml:space="preserve"> personas </w:t>
      </w:r>
      <w:proofErr w:type="spellStart"/>
      <w:r w:rsidRPr="006F0FB7">
        <w:rPr>
          <w:rFonts w:ascii="Arial" w:hAnsi="Arial" w:cs="Arial"/>
        </w:rPr>
        <w:t>paraksts</w:t>
      </w:r>
      <w:proofErr w:type="spellEnd"/>
      <w:r w:rsidRPr="006F0FB7">
        <w:rPr>
          <w:rFonts w:ascii="Arial" w:hAnsi="Arial" w:cs="Arial"/>
        </w:rPr>
        <w:t xml:space="preserve">, </w:t>
      </w:r>
      <w:proofErr w:type="spellStart"/>
      <w:r w:rsidRPr="006F0FB7">
        <w:rPr>
          <w:rFonts w:ascii="Arial" w:hAnsi="Arial" w:cs="Arial"/>
        </w:rPr>
        <w:t>tā</w:t>
      </w:r>
      <w:proofErr w:type="spellEnd"/>
      <w:r w:rsidRPr="006F0FB7">
        <w:rPr>
          <w:rFonts w:ascii="Arial" w:hAnsi="Arial" w:cs="Arial"/>
        </w:rPr>
        <w:t xml:space="preserve"> </w:t>
      </w:r>
      <w:proofErr w:type="spellStart"/>
      <w:r w:rsidRPr="006F0FB7">
        <w:rPr>
          <w:rFonts w:ascii="Arial" w:hAnsi="Arial" w:cs="Arial"/>
        </w:rPr>
        <w:t>atšifrējums</w:t>
      </w:r>
      <w:proofErr w:type="spellEnd"/>
      <w:r w:rsidRPr="006F0FB7">
        <w:rPr>
          <w:rFonts w:ascii="Arial" w:hAnsi="Arial" w:cs="Arial"/>
        </w:rPr>
        <w:t>)</w:t>
      </w:r>
    </w:p>
    <w:sectPr w:rsidR="0031740D" w:rsidRPr="0092444D" w:rsidSect="00034616"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arakstanumur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arakstanumur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arakstaaizzm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arakstaaizzm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arakstanumur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arakstaaizzm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91151775">
    <w:abstractNumId w:val="8"/>
  </w:num>
  <w:num w:numId="2" w16cid:durableId="706760448">
    <w:abstractNumId w:val="6"/>
  </w:num>
  <w:num w:numId="3" w16cid:durableId="1184628780">
    <w:abstractNumId w:val="5"/>
  </w:num>
  <w:num w:numId="4" w16cid:durableId="1602372278">
    <w:abstractNumId w:val="4"/>
  </w:num>
  <w:num w:numId="5" w16cid:durableId="2102332013">
    <w:abstractNumId w:val="7"/>
  </w:num>
  <w:num w:numId="6" w16cid:durableId="1143812799">
    <w:abstractNumId w:val="3"/>
  </w:num>
  <w:num w:numId="7" w16cid:durableId="1696735604">
    <w:abstractNumId w:val="2"/>
  </w:num>
  <w:num w:numId="8" w16cid:durableId="1727339170">
    <w:abstractNumId w:val="1"/>
  </w:num>
  <w:num w:numId="9" w16cid:durableId="1933972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6FCD"/>
    <w:rsid w:val="0006063C"/>
    <w:rsid w:val="000A34E6"/>
    <w:rsid w:val="001445EA"/>
    <w:rsid w:val="0015074B"/>
    <w:rsid w:val="0023485A"/>
    <w:rsid w:val="0029639D"/>
    <w:rsid w:val="0031740D"/>
    <w:rsid w:val="00326F90"/>
    <w:rsid w:val="00354740"/>
    <w:rsid w:val="003814F6"/>
    <w:rsid w:val="004E5D21"/>
    <w:rsid w:val="0066039F"/>
    <w:rsid w:val="006F0FB7"/>
    <w:rsid w:val="008211F1"/>
    <w:rsid w:val="0092444D"/>
    <w:rsid w:val="00A73EEC"/>
    <w:rsid w:val="00AA1D8D"/>
    <w:rsid w:val="00AE2B9D"/>
    <w:rsid w:val="00B47730"/>
    <w:rsid w:val="00C1507E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E552E24"/>
  <w14:defaultImageDpi w14:val="300"/>
  <w15:docId w15:val="{5596D70E-E2F2-4849-80A1-BA290B4A3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FC693F"/>
    <w:rPr>
      <w:rFonts w:ascii="Times New Roman" w:hAnsi="Times New Roman"/>
      <w:sz w:val="20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Virsraksts2">
    <w:name w:val="heading 2"/>
    <w:basedOn w:val="Parasts"/>
    <w:next w:val="Parasts"/>
    <w:link w:val="Virsraksts2Rakstz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Virsraksts3">
    <w:name w:val="heading 3"/>
    <w:basedOn w:val="Parasts"/>
    <w:next w:val="Parasts"/>
    <w:link w:val="Virsraksts3Rakstz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Noklusjumarindkopasfonts">
    <w:name w:val="Default Paragraph Font"/>
    <w:uiPriority w:val="1"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GalveneRakstz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E618BF"/>
  </w:style>
  <w:style w:type="paragraph" w:styleId="Kjene">
    <w:name w:val="footer"/>
    <w:basedOn w:val="Parasts"/>
    <w:link w:val="KjeneRakstz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E618BF"/>
  </w:style>
  <w:style w:type="paragraph" w:styleId="Bezatstarpm">
    <w:name w:val="No Spacing"/>
    <w:uiPriority w:val="1"/>
    <w:qFormat/>
    <w:rsid w:val="00FC693F"/>
    <w:pPr>
      <w:spacing w:after="0" w:line="240" w:lineRule="auto"/>
    </w:pPr>
  </w:style>
  <w:style w:type="character" w:customStyle="1" w:styleId="Virsraksts1Rakstz">
    <w:name w:val="Virsraksts 1 Rakstz."/>
    <w:basedOn w:val="Noklusjumarindkopasfonts"/>
    <w:link w:val="Virsrakst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Virsraksts2Rakstz">
    <w:name w:val="Virsraksts 2 Rakstz."/>
    <w:basedOn w:val="Noklusjumarindkopasfonts"/>
    <w:link w:val="Virsrakst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Virsraksts3Rakstz">
    <w:name w:val="Virsraksts 3 Rakstz."/>
    <w:basedOn w:val="Noklusjumarindkopasfonts"/>
    <w:link w:val="Virsrakst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arakstarindkopa">
    <w:name w:val="List Paragraph"/>
    <w:basedOn w:val="Parasts"/>
    <w:uiPriority w:val="34"/>
    <w:qFormat/>
    <w:rsid w:val="00FC693F"/>
    <w:pPr>
      <w:ind w:left="720"/>
      <w:contextualSpacing/>
    </w:pPr>
  </w:style>
  <w:style w:type="paragraph" w:styleId="Pamatteksts">
    <w:name w:val="Body Text"/>
    <w:basedOn w:val="Parasts"/>
    <w:link w:val="PamattekstsRakstz"/>
    <w:uiPriority w:val="99"/>
    <w:unhideWhenUsed/>
    <w:rsid w:val="00AA1D8D"/>
    <w:pPr>
      <w:spacing w:after="120"/>
    </w:pPr>
  </w:style>
  <w:style w:type="character" w:customStyle="1" w:styleId="PamattekstsRakstz">
    <w:name w:val="Pamatteksts Rakstz."/>
    <w:basedOn w:val="Noklusjumarindkopasfonts"/>
    <w:link w:val="Pamatteksts"/>
    <w:uiPriority w:val="99"/>
    <w:rsid w:val="00AA1D8D"/>
  </w:style>
  <w:style w:type="paragraph" w:styleId="Pamatteksts2">
    <w:name w:val="Body Text 2"/>
    <w:basedOn w:val="Parasts"/>
    <w:link w:val="Pamatteksts2Rakstz"/>
    <w:uiPriority w:val="99"/>
    <w:unhideWhenUsed/>
    <w:rsid w:val="00AA1D8D"/>
    <w:pPr>
      <w:spacing w:after="120" w:line="480" w:lineRule="auto"/>
    </w:pPr>
  </w:style>
  <w:style w:type="character" w:customStyle="1" w:styleId="Pamatteksts2Rakstz">
    <w:name w:val="Pamatteksts 2 Rakstz."/>
    <w:basedOn w:val="Noklusjumarindkopasfonts"/>
    <w:link w:val="Pamatteksts2"/>
    <w:uiPriority w:val="99"/>
    <w:rsid w:val="00AA1D8D"/>
  </w:style>
  <w:style w:type="paragraph" w:styleId="Pamatteksts3">
    <w:name w:val="Body Text 3"/>
    <w:basedOn w:val="Parasts"/>
    <w:link w:val="Pamatteksts3Rakstz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amatteksts3Rakstz">
    <w:name w:val="Pamatteksts 3 Rakstz."/>
    <w:basedOn w:val="Noklusjumarindkopasfonts"/>
    <w:link w:val="Pamatteksts3"/>
    <w:uiPriority w:val="99"/>
    <w:rsid w:val="00AA1D8D"/>
    <w:rPr>
      <w:sz w:val="16"/>
      <w:szCs w:val="16"/>
    </w:rPr>
  </w:style>
  <w:style w:type="paragraph" w:styleId="Saraksts">
    <w:name w:val="List"/>
    <w:basedOn w:val="Parasts"/>
    <w:uiPriority w:val="99"/>
    <w:unhideWhenUsed/>
    <w:rsid w:val="00AA1D8D"/>
    <w:pPr>
      <w:ind w:left="360" w:hanging="360"/>
      <w:contextualSpacing/>
    </w:pPr>
  </w:style>
  <w:style w:type="paragraph" w:styleId="Saraksts2">
    <w:name w:val="List 2"/>
    <w:basedOn w:val="Parasts"/>
    <w:uiPriority w:val="99"/>
    <w:unhideWhenUsed/>
    <w:rsid w:val="00326F90"/>
    <w:pPr>
      <w:ind w:left="720" w:hanging="360"/>
      <w:contextualSpacing/>
    </w:pPr>
  </w:style>
  <w:style w:type="paragraph" w:styleId="Saraksts3">
    <w:name w:val="List 3"/>
    <w:basedOn w:val="Parasts"/>
    <w:uiPriority w:val="99"/>
    <w:unhideWhenUsed/>
    <w:rsid w:val="00326F90"/>
    <w:pPr>
      <w:ind w:left="1080" w:hanging="360"/>
      <w:contextualSpacing/>
    </w:pPr>
  </w:style>
  <w:style w:type="paragraph" w:styleId="Sarakstaaizzme">
    <w:name w:val="List Bullet"/>
    <w:basedOn w:val="Parasts"/>
    <w:uiPriority w:val="99"/>
    <w:unhideWhenUsed/>
    <w:rsid w:val="00326F90"/>
    <w:pPr>
      <w:numPr>
        <w:numId w:val="1"/>
      </w:numPr>
      <w:contextualSpacing/>
    </w:pPr>
  </w:style>
  <w:style w:type="paragraph" w:styleId="Sarakstaaizzme2">
    <w:name w:val="List Bullet 2"/>
    <w:basedOn w:val="Parasts"/>
    <w:uiPriority w:val="99"/>
    <w:unhideWhenUsed/>
    <w:rsid w:val="00326F90"/>
    <w:pPr>
      <w:numPr>
        <w:numId w:val="2"/>
      </w:numPr>
      <w:contextualSpacing/>
    </w:pPr>
  </w:style>
  <w:style w:type="paragraph" w:styleId="Sarakstaaizzme3">
    <w:name w:val="List Bullet 3"/>
    <w:basedOn w:val="Parasts"/>
    <w:uiPriority w:val="99"/>
    <w:unhideWhenUsed/>
    <w:rsid w:val="00326F90"/>
    <w:pPr>
      <w:numPr>
        <w:numId w:val="3"/>
      </w:numPr>
      <w:contextualSpacing/>
    </w:pPr>
  </w:style>
  <w:style w:type="paragraph" w:styleId="Sarakstanumurs">
    <w:name w:val="List Number"/>
    <w:basedOn w:val="Parasts"/>
    <w:uiPriority w:val="99"/>
    <w:unhideWhenUsed/>
    <w:rsid w:val="00326F90"/>
    <w:pPr>
      <w:numPr>
        <w:numId w:val="5"/>
      </w:numPr>
      <w:contextualSpacing/>
    </w:pPr>
  </w:style>
  <w:style w:type="paragraph" w:styleId="Sarakstanumurs2">
    <w:name w:val="List Number 2"/>
    <w:basedOn w:val="Parasts"/>
    <w:uiPriority w:val="99"/>
    <w:unhideWhenUsed/>
    <w:rsid w:val="0029639D"/>
    <w:pPr>
      <w:numPr>
        <w:numId w:val="6"/>
      </w:numPr>
      <w:contextualSpacing/>
    </w:pPr>
  </w:style>
  <w:style w:type="paragraph" w:styleId="Sarakstanumurs3">
    <w:name w:val="List Number 3"/>
    <w:basedOn w:val="Parasts"/>
    <w:uiPriority w:val="99"/>
    <w:unhideWhenUsed/>
    <w:rsid w:val="0029639D"/>
    <w:pPr>
      <w:numPr>
        <w:numId w:val="7"/>
      </w:numPr>
      <w:contextualSpacing/>
    </w:pPr>
  </w:style>
  <w:style w:type="paragraph" w:styleId="Sarakstaturpinjums">
    <w:name w:val="List Continue"/>
    <w:basedOn w:val="Parasts"/>
    <w:uiPriority w:val="99"/>
    <w:unhideWhenUsed/>
    <w:rsid w:val="0029639D"/>
    <w:pPr>
      <w:spacing w:after="120"/>
      <w:ind w:left="360"/>
      <w:contextualSpacing/>
    </w:pPr>
  </w:style>
  <w:style w:type="paragraph" w:styleId="Sarakstaturpinjums2">
    <w:name w:val="List Continue 2"/>
    <w:basedOn w:val="Parasts"/>
    <w:uiPriority w:val="99"/>
    <w:unhideWhenUsed/>
    <w:rsid w:val="0029639D"/>
    <w:pPr>
      <w:spacing w:after="120"/>
      <w:ind w:left="720"/>
      <w:contextualSpacing/>
    </w:pPr>
  </w:style>
  <w:style w:type="paragraph" w:styleId="Sarakstaturpinjums3">
    <w:name w:val="List Continue 3"/>
    <w:basedOn w:val="Parasts"/>
    <w:uiPriority w:val="99"/>
    <w:unhideWhenUsed/>
    <w:rsid w:val="0029639D"/>
    <w:pPr>
      <w:spacing w:after="120"/>
      <w:ind w:left="1080"/>
      <w:contextualSpacing/>
    </w:pPr>
  </w:style>
  <w:style w:type="paragraph" w:styleId="Makroteksts">
    <w:name w:val="macro"/>
    <w:link w:val="MakrotekstsRakstz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sRakstz">
    <w:name w:val="Makro teksts Rakstz."/>
    <w:basedOn w:val="Noklusjumarindkopasfonts"/>
    <w:link w:val="Makroteksts"/>
    <w:uiPriority w:val="99"/>
    <w:rsid w:val="0029639D"/>
    <w:rPr>
      <w:rFonts w:ascii="Courier" w:hAnsi="Courier"/>
      <w:sz w:val="20"/>
      <w:szCs w:val="20"/>
    </w:rPr>
  </w:style>
  <w:style w:type="paragraph" w:styleId="Citts">
    <w:name w:val="Quote"/>
    <w:basedOn w:val="Parasts"/>
    <w:next w:val="Parasts"/>
    <w:link w:val="CittsRakstz"/>
    <w:uiPriority w:val="29"/>
    <w:qFormat/>
    <w:rsid w:val="00FC693F"/>
    <w:rPr>
      <w:i/>
      <w:iCs/>
      <w:color w:val="000000" w:themeColor="text1"/>
    </w:rPr>
  </w:style>
  <w:style w:type="character" w:customStyle="1" w:styleId="CittsRakstz">
    <w:name w:val="Citāts Rakstz."/>
    <w:basedOn w:val="Noklusjumarindkopasfonts"/>
    <w:link w:val="Citts"/>
    <w:uiPriority w:val="29"/>
    <w:rsid w:val="00FC693F"/>
    <w:rPr>
      <w:i/>
      <w:iCs/>
      <w:color w:val="000000" w:themeColor="text1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arakstszemobjekta">
    <w:name w:val="caption"/>
    <w:basedOn w:val="Parasts"/>
    <w:next w:val="Parasts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Izteiksmgs">
    <w:name w:val="Strong"/>
    <w:basedOn w:val="Noklusjumarindkopasfonts"/>
    <w:uiPriority w:val="22"/>
    <w:qFormat/>
    <w:rsid w:val="00FC693F"/>
    <w:rPr>
      <w:b/>
      <w:bCs/>
    </w:rPr>
  </w:style>
  <w:style w:type="character" w:styleId="Izclums">
    <w:name w:val="Emphasis"/>
    <w:basedOn w:val="Noklusjumarindkopasfonts"/>
    <w:uiPriority w:val="20"/>
    <w:qFormat/>
    <w:rsid w:val="00FC693F"/>
    <w:rPr>
      <w:i/>
      <w:iCs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FC693F"/>
    <w:rPr>
      <w:b/>
      <w:bCs/>
      <w:i/>
      <w:iCs/>
      <w:color w:val="4F81BD" w:themeColor="accent1"/>
    </w:rPr>
  </w:style>
  <w:style w:type="character" w:styleId="Izsmalcintsizclums">
    <w:name w:val="Subtle Emphasis"/>
    <w:basedOn w:val="Noklusjumarindkopasfonts"/>
    <w:uiPriority w:val="19"/>
    <w:qFormat/>
    <w:rsid w:val="00FC693F"/>
    <w:rPr>
      <w:i/>
      <w:iCs/>
      <w:color w:val="808080" w:themeColor="text1" w:themeTint="7F"/>
    </w:rPr>
  </w:style>
  <w:style w:type="character" w:styleId="Intensvsizclums">
    <w:name w:val="Intense Emphasis"/>
    <w:basedOn w:val="Noklusjumarindkopasfonts"/>
    <w:uiPriority w:val="21"/>
    <w:qFormat/>
    <w:rsid w:val="00FC693F"/>
    <w:rPr>
      <w:b/>
      <w:bCs/>
      <w:i/>
      <w:iCs/>
      <w:color w:val="4F81BD" w:themeColor="accent1"/>
    </w:rPr>
  </w:style>
  <w:style w:type="character" w:styleId="Izsmalcintaatsauce">
    <w:name w:val="Subtle Reference"/>
    <w:basedOn w:val="Noklusjumarindkopasfonts"/>
    <w:uiPriority w:val="31"/>
    <w:qFormat/>
    <w:rsid w:val="00FC693F"/>
    <w:rPr>
      <w:smallCaps/>
      <w:color w:val="C0504D" w:themeColor="accent2"/>
      <w:u w:val="single"/>
    </w:rPr>
  </w:style>
  <w:style w:type="character" w:styleId="Intensvaatsauce">
    <w:name w:val="Intense Reference"/>
    <w:basedOn w:val="Noklusjumarindkopasfonts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Grmatasnosaukums">
    <w:name w:val="Book Title"/>
    <w:basedOn w:val="Noklusjumarindkopasfonts"/>
    <w:uiPriority w:val="33"/>
    <w:qFormat/>
    <w:rsid w:val="00FC693F"/>
    <w:rPr>
      <w:b/>
      <w:bCs/>
      <w:smallCaps/>
      <w:spacing w:val="5"/>
    </w:rPr>
  </w:style>
  <w:style w:type="paragraph" w:styleId="Saturardtjavirsraksts">
    <w:name w:val="TOC Heading"/>
    <w:basedOn w:val="Virsraksts1"/>
    <w:next w:val="Parasts"/>
    <w:uiPriority w:val="39"/>
    <w:semiHidden/>
    <w:unhideWhenUsed/>
    <w:qFormat/>
    <w:rsid w:val="00FC693F"/>
    <w:pPr>
      <w:outlineLvl w:val="9"/>
    </w:pPr>
  </w:style>
  <w:style w:type="table" w:styleId="Reatabula">
    <w:name w:val="Table Grid"/>
    <w:basedOn w:val="Parastatabul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aisnojums">
    <w:name w:val="Light Shading"/>
    <w:basedOn w:val="Parastatabul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Gaisnojumsizclums1">
    <w:name w:val="Light Shading Accent 1"/>
    <w:basedOn w:val="Parastatabul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aisnojumsizclums2">
    <w:name w:val="Light Shading Accent 2"/>
    <w:basedOn w:val="Parastatabul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Gaisnojumsizclums3">
    <w:name w:val="Light Shading Accent 3"/>
    <w:basedOn w:val="Parastatabul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Gaisnojumsizclums4">
    <w:name w:val="Light Shading Accent 4"/>
    <w:basedOn w:val="Parastatabul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Gaisnojumsizclums5">
    <w:name w:val="Light Shading Accent 5"/>
    <w:basedOn w:val="Parastatabul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Gaisnojumsizclums6">
    <w:name w:val="Light Shading Accent 6"/>
    <w:basedOn w:val="Parastatabul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Gaissaraksts">
    <w:name w:val="Light List"/>
    <w:basedOn w:val="Parastatabu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Gaissarakstsizclums1">
    <w:name w:val="Light List Accent 1"/>
    <w:basedOn w:val="Parastatabu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Gaissarakstsizclums2">
    <w:name w:val="Light List Accent 2"/>
    <w:basedOn w:val="Parastatabu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Gaissarakstsizclums3">
    <w:name w:val="Light List Accent 3"/>
    <w:basedOn w:val="Parastatabu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Gaissarakstsizclums4">
    <w:name w:val="Light List Accent 4"/>
    <w:basedOn w:val="Parastatabu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Gaissarakstsizclums5">
    <w:name w:val="Light List Accent 5"/>
    <w:basedOn w:val="Parastatabu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Gaissarakstsizclums6">
    <w:name w:val="Light List Accent 6"/>
    <w:basedOn w:val="Parastatabu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aisreis">
    <w:name w:val="Light Grid"/>
    <w:basedOn w:val="Parastatabu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aisreisizclums1">
    <w:name w:val="Light Grid Accent 1"/>
    <w:basedOn w:val="Parastatabu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aisreisizclums2">
    <w:name w:val="Light Grid Accent 2"/>
    <w:basedOn w:val="Parastatabu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aisreisizclums3">
    <w:name w:val="Light Grid Accent 3"/>
    <w:basedOn w:val="Parastatabu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aisreisizclums4">
    <w:name w:val="Light Grid Accent 4"/>
    <w:basedOn w:val="Parastatabu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aisreisizclums5">
    <w:name w:val="Light Grid Accent 5"/>
    <w:basedOn w:val="Parastatabu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aisreisizclums6">
    <w:name w:val="Light Grid Accent 6"/>
    <w:basedOn w:val="Parastatabu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djsnojums1">
    <w:name w:val="Medium Shading 1"/>
    <w:basedOn w:val="Parastatabu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Vidjsnojums1izclums1">
    <w:name w:val="Medium Shading 1 Accent 1"/>
    <w:basedOn w:val="Parastatabu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Vidjsnojums1izclums2">
    <w:name w:val="Medium Shading 1 Accent 2"/>
    <w:basedOn w:val="Parastatabu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Vidjsnojums1izclums3">
    <w:name w:val="Medium Shading 1 Accent 3"/>
    <w:basedOn w:val="Parastatabu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Vidjsnojums1izclums4">
    <w:name w:val="Medium Shading 1 Accent 4"/>
    <w:basedOn w:val="Parastatabu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Vidjsnojums1izclums5">
    <w:name w:val="Medium Shading 1 Accent 5"/>
    <w:basedOn w:val="Parastatabu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Vidjsnojums1izclums6">
    <w:name w:val="Medium Shading 1 Accent 6"/>
    <w:basedOn w:val="Parastatabu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Vidjsnojums2">
    <w:name w:val="Medium Shading 2"/>
    <w:basedOn w:val="Parastatabu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Vidjsnojums2izclums1">
    <w:name w:val="Medium Shading 2 Accent 1"/>
    <w:basedOn w:val="Parastatabu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Vidjsnojums2izclums2">
    <w:name w:val="Medium Shading 2 Accent 2"/>
    <w:basedOn w:val="Parastatabu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Vidjsnojums2izclums3">
    <w:name w:val="Medium Shading 2 Accent 3"/>
    <w:basedOn w:val="Parastatabu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Vidjsnojums2izclums4">
    <w:name w:val="Medium Shading 2 Accent 4"/>
    <w:basedOn w:val="Parastatabu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Vidjsnojums2izclums5">
    <w:name w:val="Medium Shading 2 Accent 5"/>
    <w:basedOn w:val="Parastatabu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Vidjsnojums2izclums6">
    <w:name w:val="Medium Shading 2 Accent 6"/>
    <w:basedOn w:val="Parastatabu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Vidjssaraksts1">
    <w:name w:val="Medium List 1"/>
    <w:basedOn w:val="Parastatabu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Vidjssaraksts1izclums1">
    <w:name w:val="Medium List 1 Accent 1"/>
    <w:basedOn w:val="Parastatabu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Vidjssaraksts1izclums2">
    <w:name w:val="Medium List 1 Accent 2"/>
    <w:basedOn w:val="Parastatabu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Vidjssaraksts1izclums3">
    <w:name w:val="Medium List 1 Accent 3"/>
    <w:basedOn w:val="Parastatabu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Vidjssaraksts1izclums4">
    <w:name w:val="Medium List 1 Accent 4"/>
    <w:basedOn w:val="Parastatabu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Vidjssaraksts1izclums5">
    <w:name w:val="Medium List 1 Accent 5"/>
    <w:basedOn w:val="Parastatabu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Vidjssaraksts1izclums6">
    <w:name w:val="Medium List 1 Accent 6"/>
    <w:basedOn w:val="Parastatabu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Vidjssaraksts2">
    <w:name w:val="Medium List 2"/>
    <w:basedOn w:val="Parastatabu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Vidjssaraksts2izclums1">
    <w:name w:val="Medium List 2 Accent 1"/>
    <w:basedOn w:val="Parastatabu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Vidjssaraksts2izclums2">
    <w:name w:val="Medium List 2 Accent 2"/>
    <w:basedOn w:val="Parastatabu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Vidjssaraksts2izclums3">
    <w:name w:val="Medium List 2 Accent 3"/>
    <w:basedOn w:val="Parastatabu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Vidjssaraksts2izclums4">
    <w:name w:val="Medium List 2 Accent 4"/>
    <w:basedOn w:val="Parastatabu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Vidjssaraksts2izclums5">
    <w:name w:val="Medium List 2 Accent 5"/>
    <w:basedOn w:val="Parastatabu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Vidjssaraksts2izclums6">
    <w:name w:val="Medium List 2 Accent 6"/>
    <w:basedOn w:val="Parastatabu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Vidjsreis1">
    <w:name w:val="Medium Grid 1"/>
    <w:basedOn w:val="Parastatabu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Vidjsreis1izclums1">
    <w:name w:val="Medium Grid 1 Accent 1"/>
    <w:basedOn w:val="Parastatabu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Vidjsreis1izclums2">
    <w:name w:val="Medium Grid 1 Accent 2"/>
    <w:basedOn w:val="Parastatabu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Vidjsreis1izclums3">
    <w:name w:val="Medium Grid 1 Accent 3"/>
    <w:basedOn w:val="Parastatabu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Vidjsreis1izclums4">
    <w:name w:val="Medium Grid 1 Accent 4"/>
    <w:basedOn w:val="Parastatabu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Vidjsreis1izclums5">
    <w:name w:val="Medium Grid 1 Accent 5"/>
    <w:basedOn w:val="Parastatabu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Vidjsreis1izclums6">
    <w:name w:val="Medium Grid 1 Accent 6"/>
    <w:basedOn w:val="Parastatabu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Vidjsreis2">
    <w:name w:val="Medium Grid 2"/>
    <w:basedOn w:val="Parastatabu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Vidjsreis2izclums1">
    <w:name w:val="Medium Grid 2 Accent 1"/>
    <w:basedOn w:val="Parastatabu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Vidjsreis2izclums2">
    <w:name w:val="Medium Grid 2 Accent 2"/>
    <w:basedOn w:val="Parastatabu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Vidjsreis2izclums3">
    <w:name w:val="Medium Grid 2 Accent 3"/>
    <w:basedOn w:val="Parastatabu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Vidjsreis2izclums4">
    <w:name w:val="Medium Grid 2 Accent 4"/>
    <w:basedOn w:val="Parastatabu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Vidjsreis2izclums5">
    <w:name w:val="Medium Grid 2 Accent 5"/>
    <w:basedOn w:val="Parastatabu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Vidjsreis2izclums6">
    <w:name w:val="Medium Grid 2 Accent 6"/>
    <w:basedOn w:val="Parastatabu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Vidjsreis3">
    <w:name w:val="Medium Grid 3"/>
    <w:basedOn w:val="Parastatabu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Vidjsreis3izclums1">
    <w:name w:val="Medium Grid 3 Accent 1"/>
    <w:basedOn w:val="Parastatabu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Vidjsreis3izclums2">
    <w:name w:val="Medium Grid 3 Accent 2"/>
    <w:basedOn w:val="Parastatabu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Vidjsreis3izclums3">
    <w:name w:val="Medium Grid 3 Accent 3"/>
    <w:basedOn w:val="Parastatabu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Vidjsreis3izclums4">
    <w:name w:val="Medium Grid 3 Accent 4"/>
    <w:basedOn w:val="Parastatabu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Vidjsreis3izclums5">
    <w:name w:val="Medium Grid 3 Accent 5"/>
    <w:basedOn w:val="Parastatabu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Vidjsreis3izclums6">
    <w:name w:val="Medium Grid 3 Accent 6"/>
    <w:basedOn w:val="Parastatabu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umssaraksts">
    <w:name w:val="Dark List"/>
    <w:basedOn w:val="Parastatabu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umssarakstsizclums1">
    <w:name w:val="Dark List Accent 1"/>
    <w:basedOn w:val="Parastatabu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umssarakstsizclums2">
    <w:name w:val="Dark List Accent 2"/>
    <w:basedOn w:val="Parastatabu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umssarakstsizclums3">
    <w:name w:val="Dark List Accent 3"/>
    <w:basedOn w:val="Parastatabu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umssarakstsizclums4">
    <w:name w:val="Dark List Accent 4"/>
    <w:basedOn w:val="Parastatabu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umssarakstsizclums5">
    <w:name w:val="Dark List Accent 5"/>
    <w:basedOn w:val="Parastatabu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umssarakstsizclums6">
    <w:name w:val="Dark List Accent 6"/>
    <w:basedOn w:val="Parastatabu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rsainsnojums">
    <w:name w:val="Colorful Shading"/>
    <w:basedOn w:val="Parastatabu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rsainsnojumsizclums1">
    <w:name w:val="Colorful Shading Accent 1"/>
    <w:basedOn w:val="Parastatabu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rsainsnojumsizclums2">
    <w:name w:val="Colorful Shading Accent 2"/>
    <w:basedOn w:val="Parastatabu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rsainsnojumsizclums3">
    <w:name w:val="Colorful Shading Accent 3"/>
    <w:basedOn w:val="Parastatabu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rsainsnojumsizclums4">
    <w:name w:val="Colorful Shading Accent 4"/>
    <w:basedOn w:val="Parastatabu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rsainsnojumsizclums5">
    <w:name w:val="Colorful Shading Accent 5"/>
    <w:basedOn w:val="Parastatabu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rsainsnojumsizclums6">
    <w:name w:val="Colorful Shading Accent 6"/>
    <w:basedOn w:val="Parastatabu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rsainssaraksts">
    <w:name w:val="Colorful List"/>
    <w:basedOn w:val="Parastatabu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rsainssarakstsizclums1">
    <w:name w:val="Colorful List Accent 1"/>
    <w:basedOn w:val="Parastatabu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rsainssarakstsizclums2">
    <w:name w:val="Colorful List Accent 2"/>
    <w:basedOn w:val="Parastatabu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rsainssarakstsizclums3">
    <w:name w:val="Colorful List Accent 3"/>
    <w:basedOn w:val="Parastatabu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rsainssarakstsizclums4">
    <w:name w:val="Colorful List Accent 4"/>
    <w:basedOn w:val="Parastatabu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rsainssarakstsizclums5">
    <w:name w:val="Colorful List Accent 5"/>
    <w:basedOn w:val="Parastatabu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rsainssarakstsizclums6">
    <w:name w:val="Colorful List Accent 6"/>
    <w:basedOn w:val="Parastatabu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rsainsreis">
    <w:name w:val="Colorful Grid"/>
    <w:basedOn w:val="Parastatabu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rsainsreisizclums1">
    <w:name w:val="Colorful Grid Accent 1"/>
    <w:basedOn w:val="Parastatabu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rsainsreisizclums2">
    <w:name w:val="Colorful Grid Accent 2"/>
    <w:basedOn w:val="Parastatabu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rsainsreisizclums3">
    <w:name w:val="Colorful Grid Accent 3"/>
    <w:basedOn w:val="Parastatabu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rsainsreisizclums4">
    <w:name w:val="Colorful Grid Accent 4"/>
    <w:basedOn w:val="Parastatabu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rsainsreisizclums5">
    <w:name w:val="Colorful Grid Accent 5"/>
    <w:basedOn w:val="Parastatabu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rsainsreisizclums6">
    <w:name w:val="Colorful Grid Accent 6"/>
    <w:basedOn w:val="Parastatabu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1840</Words>
  <Characters>1049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Aigars</cp:lastModifiedBy>
  <cp:revision>11</cp:revision>
  <dcterms:created xsi:type="dcterms:W3CDTF">2026-05-26T06:38:00Z</dcterms:created>
  <dcterms:modified xsi:type="dcterms:W3CDTF">2026-05-29T06:08:00Z</dcterms:modified>
  <cp:category/>
</cp:coreProperties>
</file>